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DBC1748" w:rsidR="00BF7F06" w:rsidRPr="00A11D21" w:rsidRDefault="006E3D91" w:rsidP="009E4AB7">
      <w:pPr>
        <w:rPr>
          <w:rFonts w:ascii="Calibri" w:hAnsi="Calibri" w:cs="Calibri"/>
          <w:b/>
          <w:bCs/>
        </w:rPr>
      </w:pPr>
      <w:r>
        <w:rPr>
          <w:rFonts w:ascii="Calibri" w:hAnsi="Calibri" w:cs="Calibri"/>
          <w:b/>
          <w:bCs/>
        </w:rPr>
        <w:t>Back To Life</w:t>
      </w:r>
    </w:p>
    <w:p w14:paraId="156A3DE0" w14:textId="5B63CE00" w:rsidR="007A6325" w:rsidRPr="00A11D21" w:rsidRDefault="00CE28CD" w:rsidP="009E4AB7">
      <w:pPr>
        <w:rPr>
          <w:rFonts w:ascii="Calibri" w:hAnsi="Calibri" w:cs="Calibri"/>
          <w:b/>
          <w:bCs/>
        </w:rPr>
      </w:pPr>
      <w:r>
        <w:rPr>
          <w:rFonts w:ascii="Calibri" w:hAnsi="Calibri" w:cs="Calibri"/>
          <w:b/>
          <w:bCs/>
        </w:rPr>
        <w:t xml:space="preserve">Mark </w:t>
      </w:r>
      <w:r w:rsidR="006E3D91">
        <w:rPr>
          <w:rFonts w:ascii="Calibri" w:hAnsi="Calibri" w:cs="Calibri"/>
          <w:b/>
          <w:bCs/>
        </w:rPr>
        <w:t>16:5-7</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4C510CE1" w14:textId="7D357662" w:rsidR="006E3D91" w:rsidRPr="006E3D91" w:rsidRDefault="006E3D91" w:rsidP="006E3D91">
      <w:pPr>
        <w:spacing w:line="276" w:lineRule="auto"/>
        <w:rPr>
          <w:rFonts w:ascii="Calibri" w:hAnsi="Calibri"/>
        </w:rPr>
      </w:pPr>
      <w:r w:rsidRPr="006E3D91">
        <w:rPr>
          <w:rFonts w:ascii="Calibri" w:hAnsi="Calibri"/>
        </w:rPr>
        <w:t>Several years ago, I was pastoring another church in another state. It was a big weekend at the church. I had on my headset microphone. We did a soundcheck</w:t>
      </w:r>
      <w:r w:rsidR="00652500">
        <w:rPr>
          <w:rFonts w:ascii="Calibri" w:hAnsi="Calibri"/>
        </w:rPr>
        <w:t>,</w:t>
      </w:r>
      <w:r w:rsidRPr="006E3D91">
        <w:rPr>
          <w:rFonts w:ascii="Calibri" w:hAnsi="Calibri"/>
        </w:rPr>
        <w:t xml:space="preserve"> as we normally do. I noticed that we had the backup sound guy that morning, but I didn't think that much of it. </w:t>
      </w:r>
    </w:p>
    <w:p w14:paraId="5C67F4EB" w14:textId="77777777" w:rsidR="006E3D91" w:rsidRPr="006E3D91" w:rsidRDefault="006E3D91" w:rsidP="006E3D91">
      <w:pPr>
        <w:spacing w:line="276" w:lineRule="auto"/>
        <w:rPr>
          <w:rFonts w:ascii="Calibri" w:hAnsi="Calibri"/>
        </w:rPr>
      </w:pPr>
    </w:p>
    <w:p w14:paraId="1B2BCBC4" w14:textId="77777777" w:rsidR="006E3D91" w:rsidRPr="006E3D91" w:rsidRDefault="006E3D91" w:rsidP="006E3D91">
      <w:pPr>
        <w:spacing w:line="276" w:lineRule="auto"/>
        <w:rPr>
          <w:rFonts w:ascii="Calibri" w:hAnsi="Calibri"/>
        </w:rPr>
      </w:pPr>
      <w:r w:rsidRPr="006E3D91">
        <w:rPr>
          <w:rFonts w:ascii="Calibri" w:hAnsi="Calibri"/>
        </w:rPr>
        <w:t xml:space="preserve">I left the auditorium and went through my little Sunday morning routine – giving people high fives, saying hello, got a drink of water, went to the bathroom. About 15 minutes later, I came back into the worship center. Gena, my wife, said to me, “Ryan, we heard everything.” I said, “What in the world are you talking about?” She said, “They forgot to mute your mic.” </w:t>
      </w:r>
    </w:p>
    <w:p w14:paraId="7A34E35C" w14:textId="77777777" w:rsidR="006E3D91" w:rsidRPr="006E3D91" w:rsidRDefault="006E3D91" w:rsidP="006E3D91">
      <w:pPr>
        <w:spacing w:line="276" w:lineRule="auto"/>
        <w:rPr>
          <w:rFonts w:ascii="Calibri" w:hAnsi="Calibri"/>
        </w:rPr>
      </w:pPr>
    </w:p>
    <w:p w14:paraId="5A03335C" w14:textId="77777777" w:rsidR="006E3D91" w:rsidRPr="006E3D91" w:rsidRDefault="006E3D91" w:rsidP="006E3D91">
      <w:pPr>
        <w:spacing w:line="276" w:lineRule="auto"/>
        <w:rPr>
          <w:rFonts w:ascii="Calibri" w:hAnsi="Calibri"/>
        </w:rPr>
      </w:pPr>
      <w:r w:rsidRPr="006E3D91">
        <w:rPr>
          <w:rFonts w:ascii="Calibri" w:hAnsi="Calibri"/>
        </w:rPr>
        <w:t xml:space="preserve">I said, “Now wait just a moment. You heard me saying hello to people in the hallway, right?” She was like, “Oh yeah, we heard all that.” I was like, “Okay, I'm good with that. I got a drink of water. Did you hear me get the drink water?” She said, “Yeah, we heard you get the drink of water.” I said, “I went to the bathroom. You did </w:t>
      </w:r>
      <w:r w:rsidRPr="006E3D91">
        <w:rPr>
          <w:rFonts w:ascii="Calibri" w:hAnsi="Calibri"/>
          <w:i/>
          <w:iCs/>
        </w:rPr>
        <w:t>not</w:t>
      </w:r>
      <w:r w:rsidRPr="006E3D91">
        <w:rPr>
          <w:rFonts w:ascii="Calibri" w:hAnsi="Calibri"/>
        </w:rPr>
        <w:t xml:space="preserve"> hear me go to the bathroom.” She said, “Ryan, we heard everything.” </w:t>
      </w:r>
    </w:p>
    <w:p w14:paraId="47D642D6" w14:textId="77777777" w:rsidR="006E3D91" w:rsidRPr="006E3D91" w:rsidRDefault="006E3D91" w:rsidP="006E3D91">
      <w:pPr>
        <w:spacing w:line="276" w:lineRule="auto"/>
        <w:rPr>
          <w:rFonts w:ascii="Calibri" w:hAnsi="Calibri"/>
        </w:rPr>
      </w:pPr>
    </w:p>
    <w:p w14:paraId="01CEF399" w14:textId="77777777" w:rsidR="006E3D91" w:rsidRPr="006E3D91" w:rsidRDefault="006E3D91" w:rsidP="006E3D91">
      <w:pPr>
        <w:spacing w:line="276" w:lineRule="auto"/>
        <w:rPr>
          <w:rFonts w:ascii="Calibri" w:hAnsi="Calibri"/>
        </w:rPr>
      </w:pPr>
      <w:r w:rsidRPr="006E3D91">
        <w:rPr>
          <w:rFonts w:ascii="Calibri" w:hAnsi="Calibri"/>
        </w:rPr>
        <w:t>I have to tell you, it’s one of my most embarrassing moments. I knew something was up when I walked back into the worship center and people were looking down at the ground, kind of laughing, like, “Should we tell him?”</w:t>
      </w:r>
    </w:p>
    <w:p w14:paraId="7B63DE9D" w14:textId="77777777" w:rsidR="006E3D91" w:rsidRPr="006E3D91" w:rsidRDefault="006E3D91" w:rsidP="006E3D91">
      <w:pPr>
        <w:spacing w:line="276" w:lineRule="auto"/>
        <w:rPr>
          <w:rFonts w:ascii="Calibri" w:hAnsi="Calibri"/>
        </w:rPr>
      </w:pPr>
    </w:p>
    <w:p w14:paraId="4160296B" w14:textId="029C49E6" w:rsidR="006E3D91" w:rsidRPr="006E3D91" w:rsidRDefault="006E3D91" w:rsidP="006E3D91">
      <w:pPr>
        <w:spacing w:line="276" w:lineRule="auto"/>
        <w:rPr>
          <w:rFonts w:ascii="Calibri" w:hAnsi="Calibri"/>
        </w:rPr>
      </w:pPr>
      <w:r w:rsidRPr="006E3D91">
        <w:rPr>
          <w:rFonts w:ascii="Calibri" w:hAnsi="Calibri"/>
        </w:rPr>
        <w:t>Maybe you've had an embarrassing moment. Maybe you've had a situation in your life where you thought, “I wish I could do that over again.”</w:t>
      </w:r>
      <w:r w:rsidR="002142FE">
        <w:rPr>
          <w:rFonts w:ascii="Calibri" w:hAnsi="Calibri"/>
        </w:rPr>
        <w:t xml:space="preserve"> “I wish things would have turned out differently.” “I wish I could put the past behind me.”</w:t>
      </w:r>
    </w:p>
    <w:p w14:paraId="2121CC82" w14:textId="77777777" w:rsidR="006E3D91" w:rsidRPr="006E3D91" w:rsidRDefault="006E3D91" w:rsidP="006E3D91">
      <w:pPr>
        <w:spacing w:line="276" w:lineRule="auto"/>
        <w:rPr>
          <w:rFonts w:ascii="Calibri" w:hAnsi="Calibri"/>
        </w:rPr>
      </w:pPr>
    </w:p>
    <w:p w14:paraId="28AF5A84" w14:textId="77777777" w:rsidR="006E3D91" w:rsidRPr="006E3D91" w:rsidRDefault="006E3D91" w:rsidP="006E3D91">
      <w:pPr>
        <w:spacing w:line="276" w:lineRule="auto"/>
        <w:rPr>
          <w:rFonts w:ascii="Calibri" w:hAnsi="Calibri"/>
        </w:rPr>
      </w:pPr>
      <w:r w:rsidRPr="006E3D91">
        <w:rPr>
          <w:rFonts w:ascii="Calibri" w:hAnsi="Calibri"/>
        </w:rPr>
        <w:t xml:space="preserve">Really, that's what the story of Easter is all about. It's a story of hope. It's a story of new beginnings. It's a story of second chances. Nobody needed a second chance during the Easter story more than Simon Peter. </w:t>
      </w:r>
    </w:p>
    <w:p w14:paraId="6A3031C6" w14:textId="77777777" w:rsidR="006E3D91" w:rsidRPr="006E3D91" w:rsidRDefault="006E3D91" w:rsidP="006E3D91">
      <w:pPr>
        <w:spacing w:line="276" w:lineRule="auto"/>
        <w:rPr>
          <w:rFonts w:ascii="Calibri" w:hAnsi="Calibri"/>
        </w:rPr>
      </w:pPr>
    </w:p>
    <w:p w14:paraId="55F25F22" w14:textId="77777777" w:rsidR="006E3D91" w:rsidRPr="006E3D91" w:rsidRDefault="006E3D91" w:rsidP="006E3D91">
      <w:pPr>
        <w:spacing w:line="276" w:lineRule="auto"/>
        <w:rPr>
          <w:rFonts w:ascii="Calibri" w:hAnsi="Calibri"/>
        </w:rPr>
      </w:pPr>
      <w:r w:rsidRPr="006E3D91">
        <w:rPr>
          <w:rFonts w:ascii="Calibri" w:hAnsi="Calibri"/>
        </w:rPr>
        <w:t xml:space="preserve">Simon Peter was a fisherman. For three years, he left his normal career to follow an itinerant preacher by the name of Jesus Christ. They followed Jesus, learned from Jesus, and experienced Jesus’ power and His life. Tragically, shortly after the arrest of Jesus, Peter did the very thing that he said he would never do. </w:t>
      </w:r>
    </w:p>
    <w:p w14:paraId="4E386BE6" w14:textId="77777777" w:rsidR="006E3D91" w:rsidRPr="006E3D91" w:rsidRDefault="006E3D91" w:rsidP="006E3D91">
      <w:pPr>
        <w:spacing w:line="276" w:lineRule="auto"/>
        <w:rPr>
          <w:rFonts w:ascii="Calibri" w:hAnsi="Calibri"/>
        </w:rPr>
      </w:pPr>
    </w:p>
    <w:p w14:paraId="65903A82" w14:textId="77777777" w:rsidR="006E3D91" w:rsidRPr="006E3D91" w:rsidRDefault="006E3D91" w:rsidP="006E3D91">
      <w:pPr>
        <w:spacing w:line="276" w:lineRule="auto"/>
        <w:rPr>
          <w:rFonts w:ascii="Calibri" w:hAnsi="Calibri"/>
        </w:rPr>
      </w:pPr>
      <w:r w:rsidRPr="006E3D91">
        <w:rPr>
          <w:rFonts w:ascii="Calibri" w:hAnsi="Calibri"/>
        </w:rPr>
        <w:lastRenderedPageBreak/>
        <w:t xml:space="preserve">Jesus told him, “Peter, you're going to deny me three times before the rooster crows.” Peter said, “Oh no, Lord. I would never do that. I'm Simon Peter. I'm the rock, baby. You can always count on me. I'm with you, Jesus.” </w:t>
      </w:r>
    </w:p>
    <w:p w14:paraId="692172E7" w14:textId="77777777" w:rsidR="006E3D91" w:rsidRPr="006E3D91" w:rsidRDefault="006E3D91" w:rsidP="006E3D91">
      <w:pPr>
        <w:spacing w:line="276" w:lineRule="auto"/>
        <w:rPr>
          <w:rFonts w:ascii="Calibri" w:hAnsi="Calibri"/>
        </w:rPr>
      </w:pPr>
    </w:p>
    <w:p w14:paraId="4341F46A" w14:textId="77777777" w:rsidR="006E3D91" w:rsidRPr="006E3D91" w:rsidRDefault="006E3D91" w:rsidP="006E3D91">
      <w:pPr>
        <w:spacing w:line="276" w:lineRule="auto"/>
        <w:rPr>
          <w:rFonts w:ascii="Calibri" w:hAnsi="Calibri"/>
        </w:rPr>
      </w:pPr>
      <w:r w:rsidRPr="006E3D91">
        <w:rPr>
          <w:rFonts w:ascii="Calibri" w:hAnsi="Calibri"/>
        </w:rPr>
        <w:t xml:space="preserve">Right after Jesus was arrested, Peter was following Jesus to see what would happen. Some people pointed out, “Hey, you're one of His. You’re with Jesus, aren't you?” “Oh, no. I don't even know who He is.” The Bible says he cursed the name of Jesus. He went on and on – three times he denied the Lord. At that time, Jesus looked over and saw him. To make matters worse, not only did Peter deny the Lord, but Jesus heard him doing the very thing that he said he would never do. </w:t>
      </w:r>
    </w:p>
    <w:p w14:paraId="544A60F2" w14:textId="77777777" w:rsidR="006E3D91" w:rsidRPr="006E3D91" w:rsidRDefault="006E3D91" w:rsidP="006E3D91">
      <w:pPr>
        <w:spacing w:line="276" w:lineRule="auto"/>
        <w:rPr>
          <w:rFonts w:ascii="Calibri" w:hAnsi="Calibri"/>
        </w:rPr>
      </w:pPr>
    </w:p>
    <w:p w14:paraId="447606F8" w14:textId="3B111A39" w:rsidR="006E3D91" w:rsidRPr="006E3D91" w:rsidRDefault="006E3D91" w:rsidP="006E3D91">
      <w:pPr>
        <w:spacing w:line="276" w:lineRule="auto"/>
        <w:rPr>
          <w:rFonts w:ascii="Calibri" w:hAnsi="Calibri"/>
        </w:rPr>
      </w:pPr>
      <w:r w:rsidRPr="006E3D91">
        <w:rPr>
          <w:rFonts w:ascii="Calibri" w:hAnsi="Calibri"/>
        </w:rPr>
        <w:t>But the story does not end there. Because on Sunday morning, some women went to tend to the body of Jesus at the tomb. When they arrived, they found an unexpected guest. It was an angel of the Lord. The angel of the Lord said to these women, “He has risen! He is not here. Now go, tell his disciples </w:t>
      </w:r>
      <w:r w:rsidRPr="006E3D91">
        <w:rPr>
          <w:rFonts w:ascii="Calibri" w:hAnsi="Calibri"/>
          <w:i/>
          <w:iCs/>
        </w:rPr>
        <w:t>and Peter.”</w:t>
      </w:r>
    </w:p>
    <w:p w14:paraId="7EF636E0" w14:textId="77777777" w:rsidR="006E3D91" w:rsidRPr="006E3D91" w:rsidRDefault="006E3D91" w:rsidP="006E3D91">
      <w:pPr>
        <w:spacing w:line="276" w:lineRule="auto"/>
        <w:rPr>
          <w:rFonts w:ascii="Calibri" w:hAnsi="Calibri"/>
        </w:rPr>
      </w:pPr>
    </w:p>
    <w:p w14:paraId="46A426F6" w14:textId="77777777" w:rsidR="006E3D91" w:rsidRPr="006E3D91" w:rsidRDefault="006E3D91" w:rsidP="006E3D91">
      <w:pPr>
        <w:spacing w:line="276" w:lineRule="auto"/>
        <w:rPr>
          <w:rFonts w:ascii="Calibri" w:hAnsi="Calibri"/>
        </w:rPr>
      </w:pPr>
      <w:r w:rsidRPr="006E3D91">
        <w:rPr>
          <w:rFonts w:ascii="Calibri" w:hAnsi="Calibri"/>
        </w:rPr>
        <w:t xml:space="preserve">I have to tell you, the first time I read that, my first thought was, “Why does the Scripture not say ‘and John’?” John was the only one of the Twelve who was standing by Jesus at His crucifixion. Wouldn’t the story have been so much better if the angel would have said, “Go tell the disciples and John”? Maybe it would have even been better if the angel would have said, “Go tell the disciples and Pontius Pilate. By the way, rub it in his face. Go tell the disciples and tell the Jewish ruling council, the Sanhedrin, that Jesus has resurrected” (because they're the ones that thought Jesus could never do anything right). But the Bible says, “and Peter.” </w:t>
      </w:r>
    </w:p>
    <w:p w14:paraId="22778150" w14:textId="77777777" w:rsidR="006E3D91" w:rsidRPr="006E3D91" w:rsidRDefault="006E3D91" w:rsidP="006E3D91">
      <w:pPr>
        <w:spacing w:line="276" w:lineRule="auto"/>
        <w:rPr>
          <w:rFonts w:ascii="Calibri" w:hAnsi="Calibri"/>
        </w:rPr>
      </w:pPr>
    </w:p>
    <w:p w14:paraId="5DA89AA6" w14:textId="77777777" w:rsidR="006E3D91" w:rsidRPr="006E3D91" w:rsidRDefault="006E3D91" w:rsidP="006E3D91">
      <w:pPr>
        <w:spacing w:line="276" w:lineRule="auto"/>
        <w:rPr>
          <w:rFonts w:ascii="Calibri" w:hAnsi="Calibri"/>
        </w:rPr>
      </w:pPr>
      <w:r w:rsidRPr="006E3D91">
        <w:rPr>
          <w:rFonts w:ascii="Calibri" w:hAnsi="Calibri"/>
        </w:rPr>
        <w:t xml:space="preserve">In those two words, we find one of the most profound aspects of the gospel story. That is that God is a God of second chances. </w:t>
      </w:r>
    </w:p>
    <w:p w14:paraId="2841C22D" w14:textId="77777777" w:rsidR="006E3D91" w:rsidRPr="006E3D91" w:rsidRDefault="006E3D91" w:rsidP="006E3D91">
      <w:pPr>
        <w:spacing w:line="276" w:lineRule="auto"/>
        <w:rPr>
          <w:rFonts w:ascii="Calibri" w:hAnsi="Calibri"/>
        </w:rPr>
      </w:pPr>
    </w:p>
    <w:p w14:paraId="7DC2F317" w14:textId="77777777" w:rsidR="006E3D91" w:rsidRPr="006E3D91" w:rsidRDefault="006E3D91" w:rsidP="006E3D91">
      <w:pPr>
        <w:spacing w:line="276" w:lineRule="auto"/>
        <w:rPr>
          <w:rFonts w:ascii="Calibri" w:hAnsi="Calibri"/>
        </w:rPr>
      </w:pPr>
      <w:r w:rsidRPr="006E3D91">
        <w:rPr>
          <w:rFonts w:ascii="Calibri" w:hAnsi="Calibri"/>
        </w:rPr>
        <w:t>Jesus did not give up on Peter. He looked forward so much to reinstating Peter, and talking with him and encouraging him. No doubt he told that angel, “Tell whoever comes to this tomb to go and let Peter know that I have risen from the grave.”</w:t>
      </w:r>
    </w:p>
    <w:p w14:paraId="3AF4A2C8" w14:textId="77777777" w:rsidR="006E3D91" w:rsidRPr="006E3D91" w:rsidRDefault="006E3D91" w:rsidP="006E3D91">
      <w:pPr>
        <w:spacing w:line="276" w:lineRule="auto"/>
        <w:rPr>
          <w:rFonts w:ascii="Calibri" w:hAnsi="Calibri"/>
        </w:rPr>
      </w:pPr>
    </w:p>
    <w:p w14:paraId="56159C03" w14:textId="06B14686" w:rsidR="006E3D91" w:rsidRPr="006E3D91" w:rsidRDefault="006E3D91" w:rsidP="006E3D91">
      <w:pPr>
        <w:spacing w:line="276" w:lineRule="auto"/>
        <w:rPr>
          <w:rFonts w:ascii="Calibri" w:hAnsi="Calibri"/>
        </w:rPr>
      </w:pPr>
      <w:r w:rsidRPr="006E3D91">
        <w:rPr>
          <w:rFonts w:ascii="Calibri" w:hAnsi="Calibri"/>
        </w:rPr>
        <w:t xml:space="preserve">Second chances are so powerful. We all need second chances. We need second chances because we do things that we shouldn't have done. We say things we shouldn't have said. We have been involved in things that we should have never been involved in. Many people go through their entire life living under condemnation, guilt, frustration, and feeling alienated from God. But isn't it great to know that we serve a God who is a God of second chances? </w:t>
      </w:r>
    </w:p>
    <w:p w14:paraId="160EF243" w14:textId="77777777" w:rsidR="006E3D91" w:rsidRPr="006E3D91" w:rsidRDefault="006E3D91" w:rsidP="006E3D91">
      <w:pPr>
        <w:spacing w:line="276" w:lineRule="auto"/>
        <w:rPr>
          <w:rFonts w:ascii="Calibri" w:hAnsi="Calibri"/>
        </w:rPr>
      </w:pPr>
    </w:p>
    <w:p w14:paraId="5670BFA4" w14:textId="77777777" w:rsidR="006E3D91" w:rsidRPr="006E3D91" w:rsidRDefault="006E3D91" w:rsidP="006E3D91">
      <w:pPr>
        <w:spacing w:line="276" w:lineRule="auto"/>
        <w:rPr>
          <w:rFonts w:ascii="Calibri" w:hAnsi="Calibri"/>
        </w:rPr>
      </w:pPr>
      <w:r w:rsidRPr="006E3D91">
        <w:rPr>
          <w:rFonts w:ascii="Calibri" w:hAnsi="Calibri"/>
        </w:rPr>
        <w:lastRenderedPageBreak/>
        <w:t>In this story, I want us to look at three aspects of this encounter with Simon Peter and Jesus related to second chances.</w:t>
      </w:r>
    </w:p>
    <w:p w14:paraId="3E74E579" w14:textId="77777777" w:rsidR="006E3D91" w:rsidRPr="006E3D91" w:rsidRDefault="006E3D91" w:rsidP="006E3D91">
      <w:pPr>
        <w:spacing w:line="276" w:lineRule="auto"/>
        <w:rPr>
          <w:rFonts w:ascii="Calibri" w:hAnsi="Calibri"/>
          <w:b/>
          <w:bCs/>
        </w:rPr>
      </w:pPr>
    </w:p>
    <w:p w14:paraId="25942634" w14:textId="77777777" w:rsidR="006E3D91" w:rsidRPr="006E3D91" w:rsidRDefault="006E3D91" w:rsidP="006E3D91">
      <w:pPr>
        <w:spacing w:line="276" w:lineRule="auto"/>
        <w:rPr>
          <w:rFonts w:ascii="Calibri" w:hAnsi="Calibri"/>
          <w:b/>
          <w:bCs/>
          <w:u w:val="single"/>
        </w:rPr>
      </w:pPr>
      <w:r w:rsidRPr="006E3D91">
        <w:rPr>
          <w:rFonts w:ascii="Calibri" w:hAnsi="Calibri"/>
          <w:b/>
          <w:bCs/>
        </w:rPr>
        <w:t>1. SECOND CHANCES ARE </w:t>
      </w:r>
      <w:r w:rsidRPr="006E3D91">
        <w:rPr>
          <w:rFonts w:ascii="Calibri" w:hAnsi="Calibri"/>
          <w:b/>
          <w:bCs/>
          <w:u w:val="single"/>
        </w:rPr>
        <w:t>POSSIBLE</w:t>
      </w:r>
    </w:p>
    <w:p w14:paraId="3F8A6B2A" w14:textId="77777777" w:rsidR="006E3D91" w:rsidRPr="006E3D91" w:rsidRDefault="006E3D91" w:rsidP="006E3D91">
      <w:pPr>
        <w:spacing w:line="276" w:lineRule="auto"/>
        <w:rPr>
          <w:rFonts w:ascii="Calibri" w:hAnsi="Calibri"/>
        </w:rPr>
      </w:pPr>
    </w:p>
    <w:p w14:paraId="3C3DEEAB" w14:textId="383407D0" w:rsidR="006E3D91" w:rsidRPr="006E3D91" w:rsidRDefault="006E3D91" w:rsidP="006E3D91">
      <w:pPr>
        <w:spacing w:line="276" w:lineRule="auto"/>
        <w:rPr>
          <w:rFonts w:ascii="Calibri" w:hAnsi="Calibri"/>
        </w:rPr>
      </w:pPr>
      <w:r w:rsidRPr="006E3D91">
        <w:rPr>
          <w:rFonts w:ascii="Calibri" w:hAnsi="Calibri"/>
        </w:rPr>
        <w:t xml:space="preserve">A lot of people get discouraged because they don't believe that second chances are even in the realm of possibility. </w:t>
      </w:r>
    </w:p>
    <w:p w14:paraId="2EF9E9BE" w14:textId="77777777" w:rsidR="006E3D91" w:rsidRPr="006E3D91" w:rsidRDefault="006E3D91" w:rsidP="006E3D91">
      <w:pPr>
        <w:spacing w:line="276" w:lineRule="auto"/>
        <w:rPr>
          <w:rFonts w:ascii="Calibri" w:hAnsi="Calibri"/>
        </w:rPr>
      </w:pPr>
    </w:p>
    <w:p w14:paraId="4488ECC6" w14:textId="33D23496" w:rsidR="006E3D91" w:rsidRPr="006E3D91" w:rsidRDefault="006E3D91" w:rsidP="006E3D91">
      <w:pPr>
        <w:spacing w:line="276" w:lineRule="auto"/>
        <w:rPr>
          <w:rFonts w:ascii="Calibri" w:hAnsi="Calibri"/>
        </w:rPr>
      </w:pPr>
      <w:r w:rsidRPr="006E3D91">
        <w:rPr>
          <w:rFonts w:ascii="Calibri" w:hAnsi="Calibri"/>
        </w:rPr>
        <w:t>We were reading the cards after service a couple of years ago. Somebody had put a prayer request on the back of one of our connection cards. A girl had written, “Pray for me. I'm considering going back into prostitution.” I thought, “Why would somebody make such a destructive choice? Why would somebody choose to do something that is going to bring so much harm and pain?” The reality was, this girl didn't have any hope. She didn't believe that life could be different. When you don't have any hope, you go back to what you have always done and the person that you have always been. But when you have hope, it gives you encouragement and strength to say, “I can be different.”</w:t>
      </w:r>
    </w:p>
    <w:p w14:paraId="53F03E19" w14:textId="77777777" w:rsidR="006E3D91" w:rsidRPr="006E3D91" w:rsidRDefault="006E3D91" w:rsidP="006E3D91">
      <w:pPr>
        <w:spacing w:line="276" w:lineRule="auto"/>
        <w:rPr>
          <w:rFonts w:ascii="Calibri" w:hAnsi="Calibri"/>
        </w:rPr>
      </w:pPr>
    </w:p>
    <w:p w14:paraId="428B1A93" w14:textId="77777777" w:rsidR="006E3D91" w:rsidRPr="006E3D91" w:rsidRDefault="006E3D91" w:rsidP="006E3D91">
      <w:pPr>
        <w:spacing w:line="276" w:lineRule="auto"/>
        <w:rPr>
          <w:rFonts w:ascii="Calibri" w:hAnsi="Calibri"/>
        </w:rPr>
      </w:pPr>
      <w:r w:rsidRPr="006E3D91">
        <w:rPr>
          <w:rFonts w:ascii="Calibri" w:hAnsi="Calibri"/>
        </w:rPr>
        <w:t xml:space="preserve">Jesus began to look at Peter and began to give him words of affirmation and encouragement. </w:t>
      </w:r>
    </w:p>
    <w:p w14:paraId="6D875CE8" w14:textId="77777777" w:rsidR="006E3D91" w:rsidRPr="006E3D91" w:rsidRDefault="006E3D91" w:rsidP="006E3D91">
      <w:pPr>
        <w:spacing w:line="276" w:lineRule="auto"/>
        <w:rPr>
          <w:rFonts w:ascii="Calibri" w:hAnsi="Calibri"/>
        </w:rPr>
      </w:pPr>
    </w:p>
    <w:p w14:paraId="7D041282" w14:textId="77777777" w:rsidR="006E3D91" w:rsidRPr="006E3D91" w:rsidRDefault="006E3D91" w:rsidP="006E3D91">
      <w:pPr>
        <w:spacing w:line="276" w:lineRule="auto"/>
        <w:rPr>
          <w:rFonts w:ascii="Calibri" w:hAnsi="Calibri"/>
        </w:rPr>
      </w:pPr>
      <w:r w:rsidRPr="006E3D91">
        <w:rPr>
          <w:rFonts w:ascii="Calibri" w:hAnsi="Calibri"/>
        </w:rPr>
        <w:t>“But go, tell his disciples </w:t>
      </w:r>
      <w:r w:rsidRPr="006E3D91">
        <w:rPr>
          <w:rFonts w:ascii="Calibri" w:hAnsi="Calibri"/>
          <w:i/>
          <w:iCs/>
        </w:rPr>
        <w:t>and Peter</w:t>
      </w:r>
      <w:r w:rsidRPr="006E3D91">
        <w:rPr>
          <w:rFonts w:ascii="Calibri" w:hAnsi="Calibri"/>
        </w:rPr>
        <w:t>” (Mark 16:7).</w:t>
      </w:r>
    </w:p>
    <w:p w14:paraId="20470A87" w14:textId="77777777" w:rsidR="006E3D91" w:rsidRPr="006E3D91" w:rsidRDefault="006E3D91" w:rsidP="006E3D91">
      <w:pPr>
        <w:spacing w:line="276" w:lineRule="auto"/>
        <w:rPr>
          <w:rFonts w:ascii="Calibri" w:hAnsi="Calibri"/>
        </w:rPr>
      </w:pPr>
    </w:p>
    <w:p w14:paraId="606B95E9" w14:textId="77777777" w:rsidR="006E3D91" w:rsidRPr="006E3D91" w:rsidRDefault="006E3D91" w:rsidP="006E3D91">
      <w:pPr>
        <w:spacing w:line="276" w:lineRule="auto"/>
        <w:rPr>
          <w:rFonts w:ascii="Calibri" w:hAnsi="Calibri"/>
        </w:rPr>
      </w:pPr>
      <w:r w:rsidRPr="006E3D91">
        <w:rPr>
          <w:rFonts w:ascii="Calibri" w:hAnsi="Calibri"/>
        </w:rPr>
        <w:t xml:space="preserve">It’s really hard to conceive how Peter could have screwed this up so bad. He heard Jesus teach. He saw the miracles, saw the feeding of the 5,000, saw </w:t>
      </w:r>
      <w:proofErr w:type="gramStart"/>
      <w:r w:rsidRPr="006E3D91">
        <w:rPr>
          <w:rFonts w:ascii="Calibri" w:hAnsi="Calibri"/>
        </w:rPr>
        <w:t>Jesus</w:t>
      </w:r>
      <w:proofErr w:type="gramEnd"/>
      <w:r w:rsidRPr="006E3D91">
        <w:rPr>
          <w:rFonts w:ascii="Calibri" w:hAnsi="Calibri"/>
        </w:rPr>
        <w:t xml:space="preserve"> love people. He saw the compassion, the power of Jesus, the person, the character of Jesus. He saw all of that and yet, in a moment of despair and weakness, he turned his back on the One who loved him the very most. </w:t>
      </w:r>
    </w:p>
    <w:p w14:paraId="1A6306AE" w14:textId="77777777" w:rsidR="006E3D91" w:rsidRPr="006E3D91" w:rsidRDefault="006E3D91" w:rsidP="006E3D91">
      <w:pPr>
        <w:spacing w:line="276" w:lineRule="auto"/>
        <w:rPr>
          <w:rFonts w:ascii="Calibri" w:hAnsi="Calibri"/>
        </w:rPr>
      </w:pPr>
    </w:p>
    <w:p w14:paraId="6403FE6D" w14:textId="77777777" w:rsidR="006E3D91" w:rsidRPr="006E3D91" w:rsidRDefault="006E3D91" w:rsidP="006E3D91">
      <w:pPr>
        <w:spacing w:line="276" w:lineRule="auto"/>
        <w:rPr>
          <w:rFonts w:ascii="Calibri" w:hAnsi="Calibri"/>
        </w:rPr>
      </w:pPr>
      <w:r w:rsidRPr="006E3D91">
        <w:rPr>
          <w:rFonts w:ascii="Calibri" w:hAnsi="Calibri"/>
        </w:rPr>
        <w:t xml:space="preserve">Yet Jesus still loved him. The first person that Jesus wanted to talk to when He rose from the grave was Peter. Hope is possible. </w:t>
      </w:r>
    </w:p>
    <w:p w14:paraId="084484CD" w14:textId="77777777" w:rsidR="006E3D91" w:rsidRPr="006E3D91" w:rsidRDefault="006E3D91" w:rsidP="006E3D91">
      <w:pPr>
        <w:spacing w:line="276" w:lineRule="auto"/>
        <w:rPr>
          <w:rFonts w:ascii="Calibri" w:hAnsi="Calibri"/>
        </w:rPr>
      </w:pPr>
    </w:p>
    <w:p w14:paraId="47A760D9" w14:textId="77777777" w:rsidR="006E3D91" w:rsidRPr="006E3D91" w:rsidRDefault="006E3D91" w:rsidP="006E3D91">
      <w:pPr>
        <w:spacing w:line="276" w:lineRule="auto"/>
        <w:rPr>
          <w:rFonts w:ascii="Calibri" w:hAnsi="Calibri"/>
        </w:rPr>
      </w:pPr>
      <w:r w:rsidRPr="006E3D91">
        <w:rPr>
          <w:rFonts w:ascii="Calibri" w:hAnsi="Calibri"/>
        </w:rPr>
        <w:t>There may be consequences for actions and oftentimes there are. Many of us are living with the consequences of bad choices that we've made. Certainly that's part of it. It really is.</w:t>
      </w:r>
    </w:p>
    <w:p w14:paraId="7B3B3D65" w14:textId="77777777" w:rsidR="006E3D91" w:rsidRPr="006E3D91" w:rsidRDefault="006E3D91" w:rsidP="006E3D91">
      <w:pPr>
        <w:spacing w:line="276" w:lineRule="auto"/>
        <w:rPr>
          <w:rFonts w:ascii="Calibri" w:hAnsi="Calibri"/>
        </w:rPr>
      </w:pPr>
    </w:p>
    <w:p w14:paraId="2AAF405B" w14:textId="77777777" w:rsidR="006E3D91" w:rsidRPr="006E3D91" w:rsidRDefault="006E3D91" w:rsidP="006E3D91">
      <w:pPr>
        <w:spacing w:line="276" w:lineRule="auto"/>
        <w:rPr>
          <w:rFonts w:ascii="Calibri" w:hAnsi="Calibri"/>
        </w:rPr>
      </w:pPr>
      <w:r w:rsidRPr="006E3D91">
        <w:rPr>
          <w:rFonts w:ascii="Calibri" w:hAnsi="Calibri"/>
        </w:rPr>
        <w:t xml:space="preserve">But even though consequences may be difficult, even though consequences may be disappointing and frustrating and even painful, there is always hope in Christ. Because God is a God who forgives sin. </w:t>
      </w:r>
    </w:p>
    <w:p w14:paraId="2044B5DB" w14:textId="77777777" w:rsidR="006E3D91" w:rsidRPr="006E3D91" w:rsidRDefault="006E3D91" w:rsidP="006E3D91">
      <w:pPr>
        <w:spacing w:line="276" w:lineRule="auto"/>
        <w:rPr>
          <w:rFonts w:ascii="Calibri" w:hAnsi="Calibri"/>
        </w:rPr>
      </w:pPr>
    </w:p>
    <w:p w14:paraId="07016163" w14:textId="77777777" w:rsidR="006E3D91" w:rsidRPr="006E3D91" w:rsidRDefault="006E3D91" w:rsidP="006E3D91">
      <w:pPr>
        <w:spacing w:line="276" w:lineRule="auto"/>
        <w:rPr>
          <w:rFonts w:ascii="Calibri" w:hAnsi="Calibri"/>
        </w:rPr>
      </w:pPr>
      <w:r w:rsidRPr="006E3D91">
        <w:rPr>
          <w:rFonts w:ascii="Calibri" w:hAnsi="Calibri"/>
        </w:rPr>
        <w:lastRenderedPageBreak/>
        <w:t>The Bible actually goes on. It tells the story of Peter. It says that after realizing that he had disappointed Jesus, he went out and he wept bitterly. Peter realized what a mess he had made, turned his heart to God in true repentance.</w:t>
      </w:r>
    </w:p>
    <w:p w14:paraId="5B01C9BC" w14:textId="77777777" w:rsidR="006E3D91" w:rsidRPr="006E3D91" w:rsidRDefault="006E3D91" w:rsidP="006E3D91">
      <w:pPr>
        <w:spacing w:line="276" w:lineRule="auto"/>
        <w:rPr>
          <w:rFonts w:ascii="Calibri" w:hAnsi="Calibri"/>
        </w:rPr>
      </w:pPr>
    </w:p>
    <w:p w14:paraId="6EA52908" w14:textId="77777777" w:rsidR="006E3D91" w:rsidRPr="006E3D91" w:rsidRDefault="006E3D91" w:rsidP="006E3D91">
      <w:pPr>
        <w:spacing w:line="276" w:lineRule="auto"/>
        <w:rPr>
          <w:rFonts w:ascii="Calibri" w:hAnsi="Calibri"/>
        </w:rPr>
      </w:pPr>
      <w:r w:rsidRPr="006E3D91">
        <w:rPr>
          <w:rFonts w:ascii="Calibri" w:hAnsi="Calibri"/>
        </w:rPr>
        <w:t xml:space="preserve">Hope is possible, but it's not automatic. We have to turn our heart to God. We have to turn our heart to Christ. That's what Peter did. Peter turned his heart to God when he realized. </w:t>
      </w:r>
    </w:p>
    <w:p w14:paraId="5123FBC9" w14:textId="77777777" w:rsidR="006E3D91" w:rsidRPr="006E3D91" w:rsidRDefault="006E3D91" w:rsidP="006E3D91">
      <w:pPr>
        <w:spacing w:line="276" w:lineRule="auto"/>
        <w:rPr>
          <w:rFonts w:ascii="Calibri" w:hAnsi="Calibri"/>
        </w:rPr>
      </w:pPr>
    </w:p>
    <w:p w14:paraId="6C7F2CCD" w14:textId="77777777" w:rsidR="006E3D91" w:rsidRPr="006E3D91" w:rsidRDefault="006E3D91" w:rsidP="006E3D91">
      <w:pPr>
        <w:spacing w:line="276" w:lineRule="auto"/>
        <w:rPr>
          <w:rFonts w:ascii="Calibri" w:hAnsi="Calibri"/>
        </w:rPr>
      </w:pPr>
      <w:r w:rsidRPr="006E3D91">
        <w:rPr>
          <w:rFonts w:ascii="Calibri" w:hAnsi="Calibri"/>
        </w:rPr>
        <w:t xml:space="preserve">A lot of people don't do that. If you remember the story, there was another disciple that betrayed Jesus too. Do you remember his name? Yeah. Judas. Judas betrayed Jesus, but what did Judas do? Judas ran. Peter messed up and he turned to God. That's why we name our kids Peter and not Judas. At least I hope you don't name your kids Judas. There's a difference. </w:t>
      </w:r>
    </w:p>
    <w:p w14:paraId="65E6AC0E" w14:textId="77777777" w:rsidR="006E3D91" w:rsidRPr="006E3D91" w:rsidRDefault="006E3D91" w:rsidP="006E3D91">
      <w:pPr>
        <w:spacing w:line="276" w:lineRule="auto"/>
        <w:rPr>
          <w:rFonts w:ascii="Calibri" w:hAnsi="Calibri"/>
        </w:rPr>
      </w:pPr>
    </w:p>
    <w:p w14:paraId="5D639164" w14:textId="77777777" w:rsidR="006E3D91" w:rsidRPr="006E3D91" w:rsidRDefault="006E3D91" w:rsidP="006E3D91">
      <w:pPr>
        <w:spacing w:line="276" w:lineRule="auto"/>
        <w:rPr>
          <w:rFonts w:ascii="Calibri" w:hAnsi="Calibri"/>
        </w:rPr>
      </w:pPr>
      <w:r w:rsidRPr="006E3D91">
        <w:rPr>
          <w:rFonts w:ascii="Calibri" w:hAnsi="Calibri"/>
        </w:rPr>
        <w:t xml:space="preserve">But that's a picture of many people's lives. Some people go into the Judas category. Some people go into the Peter category. We have to turn our heart to God. </w:t>
      </w:r>
    </w:p>
    <w:p w14:paraId="4FCD9047" w14:textId="77777777" w:rsidR="006E3D91" w:rsidRPr="006E3D91" w:rsidRDefault="006E3D91" w:rsidP="006E3D91">
      <w:pPr>
        <w:spacing w:line="276" w:lineRule="auto"/>
        <w:rPr>
          <w:rFonts w:ascii="Calibri" w:hAnsi="Calibri"/>
        </w:rPr>
      </w:pPr>
    </w:p>
    <w:p w14:paraId="1C24E3AA" w14:textId="77777777" w:rsidR="006E3D91" w:rsidRPr="006E3D91" w:rsidRDefault="006E3D91" w:rsidP="006E3D91">
      <w:pPr>
        <w:spacing w:line="276" w:lineRule="auto"/>
        <w:rPr>
          <w:rFonts w:ascii="Calibri" w:hAnsi="Calibri"/>
        </w:rPr>
      </w:pPr>
      <w:r w:rsidRPr="006E3D91">
        <w:rPr>
          <w:rFonts w:ascii="Calibri" w:hAnsi="Calibri"/>
        </w:rPr>
        <w:t xml:space="preserve">The Bible is full of people that found a second chance. </w:t>
      </w:r>
    </w:p>
    <w:p w14:paraId="4E3EAB80" w14:textId="77777777" w:rsidR="006E3D91" w:rsidRPr="006E3D91" w:rsidRDefault="006E3D91" w:rsidP="006E3D91">
      <w:pPr>
        <w:spacing w:line="276" w:lineRule="auto"/>
        <w:rPr>
          <w:rFonts w:ascii="Calibri" w:hAnsi="Calibri"/>
        </w:rPr>
      </w:pPr>
    </w:p>
    <w:p w14:paraId="554636EC" w14:textId="77777777" w:rsidR="006E3D91" w:rsidRPr="006E3D91" w:rsidRDefault="006E3D91" w:rsidP="006E3D91">
      <w:pPr>
        <w:spacing w:line="276" w:lineRule="auto"/>
        <w:rPr>
          <w:rFonts w:ascii="Calibri" w:hAnsi="Calibri"/>
        </w:rPr>
      </w:pPr>
      <w:r w:rsidRPr="006E3D91">
        <w:rPr>
          <w:rFonts w:ascii="Calibri" w:hAnsi="Calibri"/>
        </w:rPr>
        <w:t xml:space="preserve">I'm thinking about Moses. Moses was a murderer. When he was 40 years old, he killed the Egyptian guard and he ran off to Midian. Then at the age of 80, God sent him back to the very place where he had committed this heinous act. This time, he was liberated. He was forgiven. He was the leader of the Israelites and was able to lead the Israelite people out of Egyptian captivity where they had been for hundreds of years. Moses is one of the great heroes of the Bible. But Moses messed up. </w:t>
      </w:r>
    </w:p>
    <w:p w14:paraId="01B5EB62" w14:textId="77777777" w:rsidR="006E3D91" w:rsidRPr="006E3D91" w:rsidRDefault="006E3D91" w:rsidP="006E3D91">
      <w:pPr>
        <w:spacing w:line="276" w:lineRule="auto"/>
        <w:rPr>
          <w:rFonts w:ascii="Calibri" w:hAnsi="Calibri"/>
        </w:rPr>
      </w:pPr>
    </w:p>
    <w:p w14:paraId="3B13B471" w14:textId="77777777" w:rsidR="006E3D91" w:rsidRPr="006E3D91" w:rsidRDefault="006E3D91" w:rsidP="006E3D91">
      <w:pPr>
        <w:spacing w:line="276" w:lineRule="auto"/>
        <w:rPr>
          <w:rFonts w:ascii="Calibri" w:hAnsi="Calibri"/>
        </w:rPr>
      </w:pPr>
      <w:r w:rsidRPr="006E3D91">
        <w:rPr>
          <w:rFonts w:ascii="Calibri" w:hAnsi="Calibri"/>
        </w:rPr>
        <w:t>What about King David? The Bible records that he was a man after God's own heart. David had some of his own struggles. David committed adultery with one of his best soldier’s wives, a close associate of his. To make matters worse, he tried to cover it up by having Uriah the Hittite murdered. Sometimes when we get involved in sin, instead of just turning to God, what we try to do is cover everything up and hope that nobody finds out. That is exactly what David did until he was corrected by Nathan the prophet.</w:t>
      </w:r>
    </w:p>
    <w:p w14:paraId="7DFE2279" w14:textId="77777777" w:rsidR="006E3D91" w:rsidRPr="006E3D91" w:rsidRDefault="006E3D91" w:rsidP="006E3D91">
      <w:pPr>
        <w:spacing w:line="276" w:lineRule="auto"/>
        <w:rPr>
          <w:rFonts w:ascii="Calibri" w:hAnsi="Calibri"/>
        </w:rPr>
      </w:pPr>
    </w:p>
    <w:p w14:paraId="197D817B" w14:textId="77777777" w:rsidR="006E3D91" w:rsidRPr="006E3D91" w:rsidRDefault="006E3D91" w:rsidP="006E3D91">
      <w:pPr>
        <w:spacing w:line="276" w:lineRule="auto"/>
        <w:rPr>
          <w:rFonts w:ascii="Calibri" w:hAnsi="Calibri"/>
        </w:rPr>
      </w:pPr>
      <w:r w:rsidRPr="006E3D91">
        <w:rPr>
          <w:rFonts w:ascii="Calibri" w:hAnsi="Calibri"/>
        </w:rPr>
        <w:t>Yet David was a man after God's own heart. How does that work? God of the second chance.</w:t>
      </w:r>
    </w:p>
    <w:p w14:paraId="7EDD1988" w14:textId="77777777" w:rsidR="006E3D91" w:rsidRPr="006E3D91" w:rsidRDefault="006E3D91" w:rsidP="006E3D91">
      <w:pPr>
        <w:spacing w:line="276" w:lineRule="auto"/>
        <w:rPr>
          <w:rFonts w:ascii="Calibri" w:hAnsi="Calibri"/>
        </w:rPr>
      </w:pPr>
    </w:p>
    <w:p w14:paraId="03296C0C" w14:textId="77777777" w:rsidR="006E3D91" w:rsidRPr="006E3D91" w:rsidRDefault="006E3D91" w:rsidP="006E3D91">
      <w:pPr>
        <w:spacing w:line="276" w:lineRule="auto"/>
        <w:rPr>
          <w:rFonts w:ascii="Calibri" w:hAnsi="Calibri"/>
        </w:rPr>
      </w:pPr>
      <w:r w:rsidRPr="006E3D91">
        <w:rPr>
          <w:rFonts w:ascii="Calibri" w:hAnsi="Calibri"/>
        </w:rPr>
        <w:t xml:space="preserve">The Scripture goes on. It tells us stories of people like Rahab. Rahab was a prostitute, turned her heart to God, became a great-grandmother of the Lord Jesus Christ. </w:t>
      </w:r>
    </w:p>
    <w:p w14:paraId="6722C2BA" w14:textId="77777777" w:rsidR="006E3D91" w:rsidRPr="006E3D91" w:rsidRDefault="006E3D91" w:rsidP="006E3D91">
      <w:pPr>
        <w:spacing w:line="276" w:lineRule="auto"/>
        <w:rPr>
          <w:rFonts w:ascii="Calibri" w:hAnsi="Calibri"/>
        </w:rPr>
      </w:pPr>
    </w:p>
    <w:p w14:paraId="3B954685" w14:textId="77777777" w:rsidR="006E3D91" w:rsidRPr="006E3D91" w:rsidRDefault="006E3D91" w:rsidP="006E3D91">
      <w:pPr>
        <w:spacing w:line="276" w:lineRule="auto"/>
        <w:rPr>
          <w:rFonts w:ascii="Calibri" w:hAnsi="Calibri"/>
        </w:rPr>
      </w:pPr>
      <w:r w:rsidRPr="006E3D91">
        <w:rPr>
          <w:rFonts w:ascii="Calibri" w:hAnsi="Calibri"/>
        </w:rPr>
        <w:lastRenderedPageBreak/>
        <w:t xml:space="preserve">Jacob was a deceiver, a manipulator. Behind the scenes he was ripping people off. He became one of the great forefathers of the nation of Israel. </w:t>
      </w:r>
    </w:p>
    <w:p w14:paraId="68BF2AD7" w14:textId="77777777" w:rsidR="006E3D91" w:rsidRPr="006E3D91" w:rsidRDefault="006E3D91" w:rsidP="006E3D91">
      <w:pPr>
        <w:spacing w:line="276" w:lineRule="auto"/>
        <w:rPr>
          <w:rFonts w:ascii="Calibri" w:hAnsi="Calibri"/>
        </w:rPr>
      </w:pPr>
    </w:p>
    <w:p w14:paraId="08DB61BC" w14:textId="77777777" w:rsidR="006E3D91" w:rsidRPr="006E3D91" w:rsidRDefault="006E3D91" w:rsidP="006E3D91">
      <w:pPr>
        <w:spacing w:line="276" w:lineRule="auto"/>
        <w:rPr>
          <w:rFonts w:ascii="Calibri" w:hAnsi="Calibri"/>
        </w:rPr>
      </w:pPr>
      <w:r w:rsidRPr="006E3D91">
        <w:rPr>
          <w:rFonts w:ascii="Calibri" w:hAnsi="Calibri"/>
        </w:rPr>
        <w:t>Zacchaeus was a thief, stealing money from people. He met Jesus Christ and what happened? He began to give back all that he had stolen.</w:t>
      </w:r>
    </w:p>
    <w:p w14:paraId="634124CA" w14:textId="77777777" w:rsidR="006E3D91" w:rsidRPr="006E3D91" w:rsidRDefault="006E3D91" w:rsidP="006E3D91">
      <w:pPr>
        <w:spacing w:line="276" w:lineRule="auto"/>
        <w:rPr>
          <w:rFonts w:ascii="Calibri" w:hAnsi="Calibri"/>
        </w:rPr>
      </w:pPr>
    </w:p>
    <w:p w14:paraId="552D3BC3" w14:textId="77777777" w:rsidR="006E3D91" w:rsidRPr="006E3D91" w:rsidRDefault="006E3D91" w:rsidP="006E3D91">
      <w:pPr>
        <w:spacing w:line="276" w:lineRule="auto"/>
        <w:rPr>
          <w:rFonts w:ascii="Calibri" w:hAnsi="Calibri"/>
        </w:rPr>
      </w:pPr>
      <w:r w:rsidRPr="006E3D91">
        <w:rPr>
          <w:rFonts w:ascii="Calibri" w:hAnsi="Calibri"/>
        </w:rPr>
        <w:t xml:space="preserve">The thief on the cross. Now if anybody had come to the end, it should have been him. Yet Jesus looked at him on the cross and said, “Today you will spend eternity with me.” It is never too late for a new beginning. Hope is always possible. </w:t>
      </w:r>
    </w:p>
    <w:p w14:paraId="435A94A3" w14:textId="77777777" w:rsidR="006E3D91" w:rsidRPr="006E3D91" w:rsidRDefault="006E3D91" w:rsidP="006E3D91">
      <w:pPr>
        <w:spacing w:line="276" w:lineRule="auto"/>
        <w:rPr>
          <w:rFonts w:ascii="Calibri" w:hAnsi="Calibri"/>
        </w:rPr>
      </w:pPr>
    </w:p>
    <w:p w14:paraId="0505012B" w14:textId="77777777" w:rsidR="006E3D91" w:rsidRPr="006E3D91" w:rsidRDefault="006E3D91" w:rsidP="006E3D91">
      <w:pPr>
        <w:spacing w:line="276" w:lineRule="auto"/>
        <w:rPr>
          <w:rFonts w:ascii="Calibri" w:hAnsi="Calibri"/>
        </w:rPr>
      </w:pPr>
      <w:r w:rsidRPr="006E3D91">
        <w:rPr>
          <w:rFonts w:ascii="Calibri" w:hAnsi="Calibri"/>
        </w:rPr>
        <w:t>In the story we see this unfolding. This is why Jesus goes and finds Peter</w:t>
      </w:r>
    </w:p>
    <w:p w14:paraId="2C0A7AD5" w14:textId="77777777" w:rsidR="006E3D91" w:rsidRPr="006E3D91" w:rsidRDefault="006E3D91" w:rsidP="006E3D91">
      <w:pPr>
        <w:spacing w:line="276" w:lineRule="auto"/>
        <w:rPr>
          <w:rFonts w:ascii="Calibri" w:hAnsi="Calibri"/>
        </w:rPr>
      </w:pPr>
    </w:p>
    <w:p w14:paraId="2916F74D" w14:textId="77777777" w:rsidR="006E3D91" w:rsidRPr="006E3D91" w:rsidRDefault="006E3D91" w:rsidP="006E3D91">
      <w:pPr>
        <w:spacing w:line="276" w:lineRule="auto"/>
        <w:rPr>
          <w:rFonts w:ascii="Calibri" w:hAnsi="Calibri"/>
        </w:rPr>
      </w:pPr>
      <w:r w:rsidRPr="006E3D91">
        <w:rPr>
          <w:rFonts w:ascii="Calibri" w:hAnsi="Calibri"/>
        </w:rPr>
        <w:t xml:space="preserve">“And that he appeared to Peter, and then to the Twelve” (1 Corinthians 15:5). </w:t>
      </w:r>
    </w:p>
    <w:p w14:paraId="711A081B" w14:textId="77777777" w:rsidR="006E3D91" w:rsidRPr="006E3D91" w:rsidRDefault="006E3D91" w:rsidP="006E3D91">
      <w:pPr>
        <w:spacing w:line="276" w:lineRule="auto"/>
        <w:rPr>
          <w:rFonts w:ascii="Calibri" w:hAnsi="Calibri"/>
        </w:rPr>
      </w:pPr>
    </w:p>
    <w:p w14:paraId="0EB5EA6C" w14:textId="77777777" w:rsidR="006E3D91" w:rsidRPr="006E3D91" w:rsidRDefault="006E3D91" w:rsidP="006E3D91">
      <w:pPr>
        <w:spacing w:line="276" w:lineRule="auto"/>
        <w:rPr>
          <w:rFonts w:ascii="Calibri" w:hAnsi="Calibri"/>
        </w:rPr>
      </w:pPr>
      <w:r w:rsidRPr="006E3D91">
        <w:rPr>
          <w:rFonts w:ascii="Calibri" w:hAnsi="Calibri"/>
        </w:rPr>
        <w:t xml:space="preserve">In other words, there was one guy that He wanted to talk to first. I’m sure Jesus wanted to see a lot of people. But He couldn't wait to talk to Peter. </w:t>
      </w:r>
    </w:p>
    <w:p w14:paraId="73EEF963" w14:textId="77777777" w:rsidR="006E3D91" w:rsidRPr="006E3D91" w:rsidRDefault="006E3D91" w:rsidP="006E3D91">
      <w:pPr>
        <w:spacing w:line="276" w:lineRule="auto"/>
        <w:rPr>
          <w:rFonts w:ascii="Calibri" w:hAnsi="Calibri"/>
        </w:rPr>
      </w:pPr>
    </w:p>
    <w:p w14:paraId="31E24819" w14:textId="77777777" w:rsidR="006E3D91" w:rsidRPr="006E3D91" w:rsidRDefault="006E3D91" w:rsidP="006E3D91">
      <w:pPr>
        <w:spacing w:line="276" w:lineRule="auto"/>
        <w:rPr>
          <w:rFonts w:ascii="Calibri" w:hAnsi="Calibri"/>
        </w:rPr>
      </w:pPr>
      <w:r w:rsidRPr="006E3D91">
        <w:rPr>
          <w:rFonts w:ascii="Calibri" w:hAnsi="Calibri"/>
        </w:rPr>
        <w:t>“After that, he appeared to more than five hundred of the brothers at the same time, most of whom are still living, though some have fallen asleep” (1 Corinthians 15:6).</w:t>
      </w:r>
    </w:p>
    <w:p w14:paraId="50F4A7BF" w14:textId="77777777" w:rsidR="006E3D91" w:rsidRPr="006E3D91" w:rsidRDefault="006E3D91" w:rsidP="006E3D91">
      <w:pPr>
        <w:spacing w:line="276" w:lineRule="auto"/>
        <w:rPr>
          <w:rFonts w:ascii="Calibri" w:hAnsi="Calibri"/>
        </w:rPr>
      </w:pPr>
    </w:p>
    <w:p w14:paraId="54D41ADC" w14:textId="77777777" w:rsidR="006E3D91" w:rsidRPr="006E3D91" w:rsidRDefault="006E3D91" w:rsidP="006E3D91">
      <w:pPr>
        <w:spacing w:line="276" w:lineRule="auto"/>
        <w:rPr>
          <w:rFonts w:ascii="Calibri" w:hAnsi="Calibri"/>
        </w:rPr>
      </w:pPr>
      <w:r w:rsidRPr="006E3D91">
        <w:rPr>
          <w:rFonts w:ascii="Calibri" w:hAnsi="Calibri"/>
        </w:rPr>
        <w:t xml:space="preserve">Jesus appeared to a lot of people. Critics of the resurrection try to make it sound like Jesus just appeared to a couple of weirdos, strangers in a cave smoking something weird. When Jesus rose from the grave, more than 500 people saw Him at one time. Any one of them could have refuted what the Scripture has claimed, and none of them did. A lot of people saw Jesus. </w:t>
      </w:r>
    </w:p>
    <w:p w14:paraId="681746E8" w14:textId="77777777" w:rsidR="006E3D91" w:rsidRPr="006E3D91" w:rsidRDefault="006E3D91" w:rsidP="006E3D91">
      <w:pPr>
        <w:spacing w:line="276" w:lineRule="auto"/>
        <w:rPr>
          <w:rFonts w:ascii="Calibri" w:hAnsi="Calibri"/>
        </w:rPr>
      </w:pPr>
    </w:p>
    <w:p w14:paraId="60081C14" w14:textId="77777777" w:rsidR="006E3D91" w:rsidRPr="006E3D91" w:rsidRDefault="006E3D91" w:rsidP="006E3D91">
      <w:pPr>
        <w:spacing w:line="276" w:lineRule="auto"/>
        <w:rPr>
          <w:rFonts w:ascii="Calibri" w:hAnsi="Calibri"/>
        </w:rPr>
      </w:pPr>
      <w:r w:rsidRPr="006E3D91">
        <w:rPr>
          <w:rFonts w:ascii="Calibri" w:hAnsi="Calibri"/>
        </w:rPr>
        <w:t xml:space="preserve">But the first person that Jesus wanted to see was Simon Peter, the failure, the disappointer. </w:t>
      </w:r>
    </w:p>
    <w:p w14:paraId="322A1763" w14:textId="77777777" w:rsidR="006E3D91" w:rsidRPr="006E3D91" w:rsidRDefault="006E3D91" w:rsidP="006E3D91">
      <w:pPr>
        <w:spacing w:line="276" w:lineRule="auto"/>
        <w:rPr>
          <w:rFonts w:ascii="Calibri" w:hAnsi="Calibri"/>
        </w:rPr>
      </w:pPr>
    </w:p>
    <w:p w14:paraId="13D00EEE" w14:textId="77777777" w:rsidR="006E3D91" w:rsidRPr="006E3D91" w:rsidRDefault="006E3D91" w:rsidP="006E3D91">
      <w:pPr>
        <w:spacing w:line="276" w:lineRule="auto"/>
        <w:rPr>
          <w:rFonts w:ascii="Calibri" w:hAnsi="Calibri"/>
        </w:rPr>
      </w:pPr>
      <w:r w:rsidRPr="006E3D91">
        <w:rPr>
          <w:rFonts w:ascii="Calibri" w:hAnsi="Calibri"/>
        </w:rPr>
        <w:t xml:space="preserve">Peter was ready for a physical battle, but he wasn't ready for a spiritual battle. At the Garden of Gethsemane, Peter drew his sword. He cut off the ear of that soldier because he was ready to fight for Jesus physically. But he didn't realize the spiritual battle that was raging all around him. </w:t>
      </w:r>
    </w:p>
    <w:p w14:paraId="2FD96B65" w14:textId="77777777" w:rsidR="006E3D91" w:rsidRPr="006E3D91" w:rsidRDefault="006E3D91" w:rsidP="006E3D91">
      <w:pPr>
        <w:spacing w:line="276" w:lineRule="auto"/>
        <w:rPr>
          <w:rFonts w:ascii="Calibri" w:hAnsi="Calibri"/>
          <w:b/>
          <w:bCs/>
        </w:rPr>
      </w:pPr>
    </w:p>
    <w:p w14:paraId="42F9DE9A" w14:textId="77777777" w:rsidR="006E3D91" w:rsidRPr="006E3D91" w:rsidRDefault="006E3D91" w:rsidP="006E3D91">
      <w:pPr>
        <w:spacing w:line="276" w:lineRule="auto"/>
        <w:rPr>
          <w:rFonts w:ascii="Calibri" w:hAnsi="Calibri"/>
          <w:b/>
          <w:bCs/>
          <w:u w:val="single"/>
        </w:rPr>
      </w:pPr>
      <w:r w:rsidRPr="006E3D91">
        <w:rPr>
          <w:rFonts w:ascii="Calibri" w:hAnsi="Calibri"/>
          <w:b/>
          <w:bCs/>
        </w:rPr>
        <w:t>2. SECOND CHANCES ARE </w:t>
      </w:r>
      <w:r w:rsidRPr="006E3D91">
        <w:rPr>
          <w:rFonts w:ascii="Calibri" w:hAnsi="Calibri"/>
          <w:b/>
          <w:bCs/>
          <w:u w:val="single"/>
        </w:rPr>
        <w:t>PERSONAL</w:t>
      </w:r>
    </w:p>
    <w:p w14:paraId="06DD9CC8" w14:textId="77777777" w:rsidR="006E3D91" w:rsidRPr="006E3D91" w:rsidRDefault="006E3D91" w:rsidP="006E3D91">
      <w:pPr>
        <w:spacing w:line="276" w:lineRule="auto"/>
        <w:rPr>
          <w:rFonts w:ascii="Calibri" w:hAnsi="Calibri"/>
        </w:rPr>
      </w:pPr>
    </w:p>
    <w:p w14:paraId="7ED4482B" w14:textId="77777777" w:rsidR="006E3D91" w:rsidRPr="006E3D91" w:rsidRDefault="006E3D91" w:rsidP="006E3D91">
      <w:pPr>
        <w:spacing w:line="276" w:lineRule="auto"/>
        <w:rPr>
          <w:rFonts w:ascii="Calibri" w:hAnsi="Calibri"/>
        </w:rPr>
      </w:pPr>
      <w:r w:rsidRPr="006E3D91">
        <w:rPr>
          <w:rFonts w:ascii="Calibri" w:hAnsi="Calibri"/>
        </w:rPr>
        <w:t xml:space="preserve">Jesus came and found Peter – personal. Jesus cares about the individual needs of each person. Jesus had a private meeting with Peter. “He met with Peter and then He met with the Twelve,” 1 Corinthians 15 says. He didn't embarrass him publicly. He didn't shame him. </w:t>
      </w:r>
    </w:p>
    <w:p w14:paraId="30E19D92" w14:textId="77777777" w:rsidR="006E3D91" w:rsidRPr="006E3D91" w:rsidRDefault="006E3D91" w:rsidP="006E3D91">
      <w:pPr>
        <w:spacing w:line="276" w:lineRule="auto"/>
        <w:rPr>
          <w:rFonts w:ascii="Calibri" w:hAnsi="Calibri"/>
        </w:rPr>
      </w:pPr>
    </w:p>
    <w:p w14:paraId="5A66BEEE" w14:textId="77777777" w:rsidR="006E3D91" w:rsidRPr="006E3D91" w:rsidRDefault="006E3D91" w:rsidP="006E3D91">
      <w:pPr>
        <w:spacing w:line="276" w:lineRule="auto"/>
        <w:rPr>
          <w:rFonts w:ascii="Calibri" w:hAnsi="Calibri"/>
        </w:rPr>
      </w:pPr>
      <w:r w:rsidRPr="006E3D91">
        <w:rPr>
          <w:rFonts w:ascii="Calibri" w:hAnsi="Calibri"/>
        </w:rPr>
        <w:lastRenderedPageBreak/>
        <w:t xml:space="preserve">I would have loved to have heard that conversation. Wow. I don't know what exactly was said to Simon Peter, but it changed his life. We see in the following chapters of Scripture and throughout church history that Peter was a great pillar of the church, a man that was transformed by the power of God. Whatever Jesus said, it was good. It was redemptive. It was powerful. </w:t>
      </w:r>
    </w:p>
    <w:p w14:paraId="32B7A8F2" w14:textId="77777777" w:rsidR="006E3D91" w:rsidRPr="006E3D91" w:rsidRDefault="006E3D91" w:rsidP="006E3D91">
      <w:pPr>
        <w:spacing w:line="276" w:lineRule="auto"/>
        <w:rPr>
          <w:rFonts w:ascii="Calibri" w:hAnsi="Calibri"/>
        </w:rPr>
      </w:pPr>
    </w:p>
    <w:p w14:paraId="4AD928C0" w14:textId="77777777" w:rsidR="006E3D91" w:rsidRPr="006E3D91" w:rsidRDefault="006E3D91" w:rsidP="006E3D91">
      <w:pPr>
        <w:spacing w:line="276" w:lineRule="auto"/>
        <w:rPr>
          <w:rFonts w:ascii="Calibri" w:hAnsi="Calibri"/>
        </w:rPr>
      </w:pPr>
      <w:r w:rsidRPr="006E3D91">
        <w:rPr>
          <w:rFonts w:ascii="Calibri" w:hAnsi="Calibri"/>
        </w:rPr>
        <w:t>There's something powerful about the second chance.</w:t>
      </w:r>
    </w:p>
    <w:p w14:paraId="07FD299E" w14:textId="77777777" w:rsidR="006E3D91" w:rsidRPr="006E3D91" w:rsidRDefault="006E3D91" w:rsidP="006E3D91">
      <w:pPr>
        <w:spacing w:line="276" w:lineRule="auto"/>
        <w:rPr>
          <w:rFonts w:ascii="Calibri" w:hAnsi="Calibri"/>
        </w:rPr>
      </w:pPr>
    </w:p>
    <w:p w14:paraId="16323A0A" w14:textId="77777777" w:rsidR="006E3D91" w:rsidRPr="006E3D91" w:rsidRDefault="006E3D91" w:rsidP="006E3D91">
      <w:pPr>
        <w:spacing w:line="276" w:lineRule="auto"/>
        <w:rPr>
          <w:rFonts w:ascii="Calibri" w:hAnsi="Calibri"/>
        </w:rPr>
      </w:pPr>
      <w:r w:rsidRPr="006E3D91">
        <w:rPr>
          <w:rFonts w:ascii="Calibri" w:hAnsi="Calibri"/>
        </w:rPr>
        <w:t xml:space="preserve">Some of us need a second chance. In a marriage, you need a second chance. In a job, you need a second chance. In your life, you need a second chance. You need to know that second chances are possible and second chances are personal. God cares about you. </w:t>
      </w:r>
    </w:p>
    <w:p w14:paraId="1FE9487C" w14:textId="77777777" w:rsidR="006E3D91" w:rsidRPr="006E3D91" w:rsidRDefault="006E3D91" w:rsidP="006E3D91">
      <w:pPr>
        <w:spacing w:line="276" w:lineRule="auto"/>
        <w:rPr>
          <w:rFonts w:ascii="Calibri" w:hAnsi="Calibri"/>
        </w:rPr>
      </w:pPr>
    </w:p>
    <w:p w14:paraId="538E6F06" w14:textId="445E424A" w:rsidR="006E3D91" w:rsidRPr="006E3D91" w:rsidRDefault="006E3D91" w:rsidP="006E3D91">
      <w:pPr>
        <w:spacing w:line="276" w:lineRule="auto"/>
        <w:rPr>
          <w:rFonts w:ascii="Calibri" w:hAnsi="Calibri"/>
        </w:rPr>
      </w:pPr>
      <w:r w:rsidRPr="006E3D91">
        <w:rPr>
          <w:rFonts w:ascii="Calibri" w:hAnsi="Calibri"/>
        </w:rPr>
        <w:t xml:space="preserve">Lee </w:t>
      </w:r>
      <w:proofErr w:type="spellStart"/>
      <w:r w:rsidR="002142FE">
        <w:rPr>
          <w:rFonts w:ascii="Calibri" w:hAnsi="Calibri"/>
        </w:rPr>
        <w:t>L</w:t>
      </w:r>
      <w:r w:rsidRPr="006E3D91">
        <w:rPr>
          <w:rFonts w:ascii="Calibri" w:hAnsi="Calibri"/>
        </w:rPr>
        <w:t>elpi</w:t>
      </w:r>
      <w:proofErr w:type="spellEnd"/>
      <w:r w:rsidRPr="006E3D91">
        <w:rPr>
          <w:rFonts w:ascii="Calibri" w:hAnsi="Calibri"/>
        </w:rPr>
        <w:t xml:space="preserve"> was a retired New York City fireman. For 26 years he served the city of New York. But there was a day when he gave far more to his city, and that was on 9-11. His son Jonathan, at the age of 29 years old, was not found after the fires at Ground Zero were extinguished. Being a former firefighter, the father asked if he could go and help search for his son. At Ground Zero there was a 16-acre graveyard with death on every corner. Day after day, the father would not leave the scene. He dug and dug, worked and worked, and did everything he could to find the son. Finally, on December 11</w:t>
      </w:r>
      <w:r w:rsidRPr="006E3D91">
        <w:rPr>
          <w:rFonts w:ascii="Calibri" w:hAnsi="Calibri"/>
          <w:vertAlign w:val="superscript"/>
        </w:rPr>
        <w:t>th</w:t>
      </w:r>
      <w:r w:rsidRPr="006E3D91">
        <w:rPr>
          <w:rFonts w:ascii="Calibri" w:hAnsi="Calibri"/>
        </w:rPr>
        <w:t xml:space="preserve">, three months to the day later, he found his son. Firefighters have a rich tradition that when one falls, somebody who knows them (a family member, or a friend, or another firefighter) goes and retrieves the body. He had the opportunity to go in and take the body of the son that he had searched for so hard. </w:t>
      </w:r>
    </w:p>
    <w:p w14:paraId="1A4618F1" w14:textId="77777777" w:rsidR="006E3D91" w:rsidRPr="006E3D91" w:rsidRDefault="006E3D91" w:rsidP="006E3D91">
      <w:pPr>
        <w:spacing w:line="276" w:lineRule="auto"/>
        <w:rPr>
          <w:rFonts w:ascii="Calibri" w:hAnsi="Calibri"/>
        </w:rPr>
      </w:pPr>
    </w:p>
    <w:p w14:paraId="0E378E46" w14:textId="77777777" w:rsidR="006E3D91" w:rsidRPr="006E3D91" w:rsidRDefault="006E3D91" w:rsidP="006E3D91">
      <w:pPr>
        <w:spacing w:line="276" w:lineRule="auto"/>
        <w:rPr>
          <w:rFonts w:ascii="Calibri" w:hAnsi="Calibri"/>
        </w:rPr>
      </w:pPr>
      <w:r w:rsidRPr="006E3D91">
        <w:rPr>
          <w:rFonts w:ascii="Calibri" w:hAnsi="Calibri"/>
        </w:rPr>
        <w:t xml:space="preserve">I believe that's a great picture of the searching love that God has for us. God is a Father and He is searching for His children. He's looking for you. This is exactly what Jesus did when He rose from the grave. “Where's Peter? Let me go and find Peter. I’ve got to talk to Peter. I have to give Peter some hope, some words of wisdom and counsel.” Because second chances are so personal. </w:t>
      </w:r>
    </w:p>
    <w:p w14:paraId="0459DA2A" w14:textId="77777777" w:rsidR="006E3D91" w:rsidRPr="006E3D91" w:rsidRDefault="006E3D91" w:rsidP="006E3D91">
      <w:pPr>
        <w:spacing w:line="276" w:lineRule="auto"/>
        <w:rPr>
          <w:rFonts w:ascii="Calibri" w:hAnsi="Calibri"/>
        </w:rPr>
      </w:pPr>
    </w:p>
    <w:p w14:paraId="061342B8" w14:textId="77777777" w:rsidR="006E3D91" w:rsidRPr="006E3D91" w:rsidRDefault="006E3D91" w:rsidP="006E3D91">
      <w:pPr>
        <w:spacing w:line="276" w:lineRule="auto"/>
        <w:rPr>
          <w:rFonts w:ascii="Calibri" w:hAnsi="Calibri"/>
          <w:b/>
          <w:bCs/>
          <w:u w:val="single"/>
        </w:rPr>
      </w:pPr>
      <w:r w:rsidRPr="006E3D91">
        <w:rPr>
          <w:rFonts w:ascii="Calibri" w:hAnsi="Calibri"/>
          <w:b/>
          <w:bCs/>
        </w:rPr>
        <w:t>3. SECOND CHANCES ARE </w:t>
      </w:r>
      <w:r w:rsidRPr="006E3D91">
        <w:rPr>
          <w:rFonts w:ascii="Calibri" w:hAnsi="Calibri"/>
          <w:b/>
          <w:bCs/>
          <w:u w:val="single"/>
        </w:rPr>
        <w:t>POWERFUL</w:t>
      </w:r>
    </w:p>
    <w:p w14:paraId="2BF34EEF" w14:textId="77777777" w:rsidR="006E3D91" w:rsidRPr="006E3D91" w:rsidRDefault="006E3D91" w:rsidP="006E3D91">
      <w:pPr>
        <w:spacing w:line="276" w:lineRule="auto"/>
        <w:rPr>
          <w:rFonts w:ascii="Calibri" w:hAnsi="Calibri"/>
        </w:rPr>
      </w:pPr>
    </w:p>
    <w:p w14:paraId="3027E23E" w14:textId="77777777" w:rsidR="006E3D91" w:rsidRPr="006E3D91" w:rsidRDefault="006E3D91" w:rsidP="006E3D91">
      <w:pPr>
        <w:spacing w:line="276" w:lineRule="auto"/>
        <w:rPr>
          <w:rFonts w:ascii="Calibri" w:hAnsi="Calibri"/>
        </w:rPr>
      </w:pPr>
      <w:r w:rsidRPr="006E3D91">
        <w:rPr>
          <w:rFonts w:ascii="Calibri" w:hAnsi="Calibri"/>
        </w:rPr>
        <w:t xml:space="preserve">They’re life altering. Maybe somebody has given you a second chance. Powerful. </w:t>
      </w:r>
    </w:p>
    <w:p w14:paraId="051F3FF1" w14:textId="77777777" w:rsidR="006E3D91" w:rsidRPr="006E3D91" w:rsidRDefault="006E3D91" w:rsidP="006E3D91">
      <w:pPr>
        <w:spacing w:line="276" w:lineRule="auto"/>
        <w:rPr>
          <w:rFonts w:ascii="Calibri" w:hAnsi="Calibri"/>
        </w:rPr>
      </w:pPr>
    </w:p>
    <w:p w14:paraId="1AE4A4BE" w14:textId="77777777" w:rsidR="006E3D91" w:rsidRPr="006E3D91" w:rsidRDefault="006E3D91" w:rsidP="006E3D91">
      <w:pPr>
        <w:spacing w:line="276" w:lineRule="auto"/>
        <w:rPr>
          <w:rFonts w:ascii="Calibri" w:hAnsi="Calibri"/>
        </w:rPr>
      </w:pPr>
      <w:r w:rsidRPr="006E3D91">
        <w:rPr>
          <w:rFonts w:ascii="Calibri" w:hAnsi="Calibri"/>
        </w:rPr>
        <w:t>Maybe God has put somebody in your life this morning you need to give a second chance. Powerful.</w:t>
      </w:r>
    </w:p>
    <w:p w14:paraId="5090DC99" w14:textId="77777777" w:rsidR="006E3D91" w:rsidRPr="006E3D91" w:rsidRDefault="006E3D91" w:rsidP="006E3D91">
      <w:pPr>
        <w:spacing w:line="276" w:lineRule="auto"/>
        <w:rPr>
          <w:rFonts w:ascii="Calibri" w:hAnsi="Calibri"/>
        </w:rPr>
      </w:pPr>
    </w:p>
    <w:p w14:paraId="606BAFAC" w14:textId="3D4BACF7" w:rsidR="006E3D91" w:rsidRPr="006E3D91" w:rsidRDefault="006E3D91" w:rsidP="006E3D91">
      <w:pPr>
        <w:spacing w:line="276" w:lineRule="auto"/>
        <w:rPr>
          <w:rFonts w:ascii="Calibri" w:hAnsi="Calibri"/>
        </w:rPr>
      </w:pPr>
      <w:r w:rsidRPr="006E3D91">
        <w:rPr>
          <w:rFonts w:ascii="Calibri" w:hAnsi="Calibri"/>
        </w:rPr>
        <w:lastRenderedPageBreak/>
        <w:t xml:space="preserve">My wife was a school teacher before she joined our church staff. She taught music in the school for a long time. Her </w:t>
      </w:r>
      <w:proofErr w:type="gramStart"/>
      <w:r w:rsidRPr="006E3D91">
        <w:rPr>
          <w:rFonts w:ascii="Calibri" w:hAnsi="Calibri"/>
        </w:rPr>
        <w:t>first year</w:t>
      </w:r>
      <w:proofErr w:type="gramEnd"/>
      <w:r w:rsidRPr="006E3D91">
        <w:rPr>
          <w:rFonts w:ascii="Calibri" w:hAnsi="Calibri"/>
        </w:rPr>
        <w:t xml:space="preserve"> teaching was a really rough year for her. I think she's probably a little bit hard on herself. She probably was a better teacher than she thought she was. But she felt like a really bad teacher. How many of you know, there's a big difference between the university and actually having a jo</w:t>
      </w:r>
      <w:r w:rsidR="0043570F">
        <w:rPr>
          <w:rFonts w:ascii="Calibri" w:hAnsi="Calibri"/>
        </w:rPr>
        <w:t>b</w:t>
      </w:r>
      <w:r w:rsidRPr="006E3D91">
        <w:rPr>
          <w:rFonts w:ascii="Calibri" w:hAnsi="Calibri"/>
        </w:rPr>
        <w:t xml:space="preserve">? It's a big difference. Like any first-year teacher, it was a tough transition. Her principal, though, kept telling her, “You're the best music teacher we've ever had.” He would praise her publicly and privately, just continuing to build her confidence. </w:t>
      </w:r>
    </w:p>
    <w:p w14:paraId="1E3F4E60" w14:textId="77777777" w:rsidR="006E3D91" w:rsidRPr="006E3D91" w:rsidRDefault="006E3D91" w:rsidP="006E3D91">
      <w:pPr>
        <w:spacing w:line="276" w:lineRule="auto"/>
        <w:rPr>
          <w:rFonts w:ascii="Calibri" w:hAnsi="Calibri"/>
        </w:rPr>
      </w:pPr>
    </w:p>
    <w:p w14:paraId="7DAE7A22" w14:textId="77777777" w:rsidR="006E3D91" w:rsidRPr="006E3D91" w:rsidRDefault="006E3D91" w:rsidP="006E3D91">
      <w:pPr>
        <w:spacing w:line="276" w:lineRule="auto"/>
        <w:rPr>
          <w:rFonts w:ascii="Calibri" w:hAnsi="Calibri"/>
        </w:rPr>
      </w:pPr>
      <w:r w:rsidRPr="006E3D91">
        <w:rPr>
          <w:rFonts w:ascii="Calibri" w:hAnsi="Calibri"/>
        </w:rPr>
        <w:t xml:space="preserve">A couple years later, my wife became a great teacher. But I believe the thing that was so powerful in her life is she had somebody that was cheering her on, somebody believing in her, and somebody giving her the second chance. </w:t>
      </w:r>
    </w:p>
    <w:p w14:paraId="29907293" w14:textId="77777777" w:rsidR="006E3D91" w:rsidRPr="006E3D91" w:rsidRDefault="006E3D91" w:rsidP="006E3D91">
      <w:pPr>
        <w:spacing w:line="276" w:lineRule="auto"/>
        <w:rPr>
          <w:rFonts w:ascii="Calibri" w:hAnsi="Calibri"/>
        </w:rPr>
      </w:pPr>
    </w:p>
    <w:p w14:paraId="25882D92" w14:textId="77777777" w:rsidR="006E3D91" w:rsidRPr="006E3D91" w:rsidRDefault="006E3D91" w:rsidP="006E3D91">
      <w:pPr>
        <w:spacing w:line="276" w:lineRule="auto"/>
        <w:rPr>
          <w:rFonts w:ascii="Calibri" w:hAnsi="Calibri"/>
        </w:rPr>
      </w:pPr>
      <w:r w:rsidRPr="006E3D91">
        <w:rPr>
          <w:rFonts w:ascii="Calibri" w:hAnsi="Calibri"/>
        </w:rPr>
        <w:t xml:space="preserve">Maybe God has put some people in your life today that you need to give a second chance to. </w:t>
      </w:r>
    </w:p>
    <w:p w14:paraId="74490E68" w14:textId="77777777" w:rsidR="006E3D91" w:rsidRPr="006E3D91" w:rsidRDefault="006E3D91" w:rsidP="006E3D91">
      <w:pPr>
        <w:spacing w:line="276" w:lineRule="auto"/>
        <w:rPr>
          <w:rFonts w:ascii="Calibri" w:hAnsi="Calibri"/>
        </w:rPr>
      </w:pPr>
    </w:p>
    <w:p w14:paraId="31BA99DA" w14:textId="77777777" w:rsidR="006E3D91" w:rsidRPr="006E3D91" w:rsidRDefault="006E3D91" w:rsidP="006E3D91">
      <w:pPr>
        <w:spacing w:line="276" w:lineRule="auto"/>
        <w:rPr>
          <w:rFonts w:ascii="Calibri" w:hAnsi="Calibri"/>
        </w:rPr>
      </w:pPr>
      <w:r w:rsidRPr="006E3D91">
        <w:rPr>
          <w:rFonts w:ascii="Calibri" w:hAnsi="Calibri"/>
        </w:rPr>
        <w:t>Let’s look at the rest of Peter’s experience. In Acts 1, we find Peter, the denier, the one who said he would never betray Jesus and did. Look what he's doing. It's the day of Pentecost in Acts 2:14.</w:t>
      </w:r>
    </w:p>
    <w:p w14:paraId="5EAD1397" w14:textId="77777777" w:rsidR="006E3D91" w:rsidRPr="006E3D91" w:rsidRDefault="006E3D91" w:rsidP="006E3D91">
      <w:pPr>
        <w:spacing w:line="276" w:lineRule="auto"/>
        <w:rPr>
          <w:rFonts w:ascii="Calibri" w:hAnsi="Calibri"/>
        </w:rPr>
      </w:pPr>
    </w:p>
    <w:p w14:paraId="30D56811" w14:textId="77777777" w:rsidR="006E3D91" w:rsidRPr="006E3D91" w:rsidRDefault="006E3D91" w:rsidP="006E3D91">
      <w:pPr>
        <w:spacing w:line="276" w:lineRule="auto"/>
        <w:rPr>
          <w:rFonts w:ascii="Calibri" w:hAnsi="Calibri"/>
        </w:rPr>
      </w:pPr>
      <w:r w:rsidRPr="006E3D91">
        <w:rPr>
          <w:rFonts w:ascii="Calibri" w:hAnsi="Calibri"/>
        </w:rPr>
        <w:t>“Then Peter stood up with the Eleven, raised his voice and addressed the crowd: ‘Fellow Jews and all of you who live in Jerusalem, let me explain this to you; listen carefully to what I say.’ Those who accepted his message were baptized, and about three thousand were added to their number that day” (Acts 2:14-41).</w:t>
      </w:r>
    </w:p>
    <w:p w14:paraId="06061059" w14:textId="77777777" w:rsidR="006E3D91" w:rsidRPr="006E3D91" w:rsidRDefault="006E3D91" w:rsidP="006E3D91">
      <w:pPr>
        <w:spacing w:line="276" w:lineRule="auto"/>
        <w:rPr>
          <w:rFonts w:ascii="Calibri" w:hAnsi="Calibri"/>
        </w:rPr>
      </w:pPr>
    </w:p>
    <w:p w14:paraId="31ADD457" w14:textId="77777777" w:rsidR="006E3D91" w:rsidRPr="006E3D91" w:rsidRDefault="006E3D91" w:rsidP="006E3D91">
      <w:pPr>
        <w:spacing w:line="276" w:lineRule="auto"/>
        <w:rPr>
          <w:rFonts w:ascii="Calibri" w:hAnsi="Calibri"/>
        </w:rPr>
      </w:pPr>
      <w:r w:rsidRPr="006E3D91">
        <w:rPr>
          <w:rFonts w:ascii="Calibri" w:hAnsi="Calibri"/>
        </w:rPr>
        <w:t>Oh my goodness. The same guy that was denying Jesus just a short time before, he's now preaching to thousands? People are coming and embracing the message of the gospel. Are you kidding me? God of the second chance.</w:t>
      </w:r>
    </w:p>
    <w:p w14:paraId="74B7D54F" w14:textId="77777777" w:rsidR="006E3D91" w:rsidRPr="006E3D91" w:rsidRDefault="006E3D91" w:rsidP="006E3D91">
      <w:pPr>
        <w:spacing w:line="276" w:lineRule="auto"/>
        <w:rPr>
          <w:rFonts w:ascii="Calibri" w:hAnsi="Calibri"/>
        </w:rPr>
      </w:pPr>
    </w:p>
    <w:p w14:paraId="4B7F3162" w14:textId="77777777" w:rsidR="006E3D91" w:rsidRPr="006E3D91" w:rsidRDefault="006E3D91" w:rsidP="006E3D91">
      <w:pPr>
        <w:spacing w:line="276" w:lineRule="auto"/>
        <w:rPr>
          <w:rFonts w:ascii="Calibri" w:hAnsi="Calibri"/>
        </w:rPr>
      </w:pPr>
      <w:r w:rsidRPr="006E3D91">
        <w:rPr>
          <w:rFonts w:ascii="Calibri" w:hAnsi="Calibri"/>
        </w:rPr>
        <w:t xml:space="preserve">That's why in John 21, Jesus goes and reinstates Peter. He says to him, “Feed my sheep.” Peter heeded those words and took those in his heart and in his life. </w:t>
      </w:r>
    </w:p>
    <w:p w14:paraId="699655D7" w14:textId="77777777" w:rsidR="006E3D91" w:rsidRPr="006E3D91" w:rsidRDefault="006E3D91" w:rsidP="006E3D91">
      <w:pPr>
        <w:spacing w:line="276" w:lineRule="auto"/>
        <w:rPr>
          <w:rFonts w:ascii="Calibri" w:hAnsi="Calibri"/>
        </w:rPr>
      </w:pPr>
    </w:p>
    <w:p w14:paraId="4767FFC2" w14:textId="77777777" w:rsidR="006E3D91" w:rsidRPr="006E3D91" w:rsidRDefault="006E3D91" w:rsidP="006E3D91">
      <w:pPr>
        <w:spacing w:line="276" w:lineRule="auto"/>
        <w:rPr>
          <w:rFonts w:ascii="Calibri" w:hAnsi="Calibri"/>
        </w:rPr>
      </w:pPr>
      <w:r w:rsidRPr="006E3D91">
        <w:rPr>
          <w:rFonts w:ascii="Calibri" w:hAnsi="Calibri"/>
        </w:rPr>
        <w:t xml:space="preserve">I wonder, on the day when Peter got up to preach at the day of Pentecost if he even wondered, “Can I do this? Is there somebody that's more qualified than me? Is there somebody that's got a better résumé than I do?” Yet God used him in a powerful way. Second chances are powerful. </w:t>
      </w:r>
    </w:p>
    <w:p w14:paraId="7BCB8978" w14:textId="77777777" w:rsidR="006E3D91" w:rsidRPr="006E3D91" w:rsidRDefault="006E3D91" w:rsidP="006E3D91">
      <w:pPr>
        <w:spacing w:line="276" w:lineRule="auto"/>
        <w:rPr>
          <w:rFonts w:ascii="Calibri" w:hAnsi="Calibri"/>
        </w:rPr>
      </w:pPr>
    </w:p>
    <w:p w14:paraId="4A65B22F" w14:textId="77777777" w:rsidR="006E3D91" w:rsidRPr="006E3D91" w:rsidRDefault="006E3D91" w:rsidP="006E3D91">
      <w:pPr>
        <w:spacing w:line="276" w:lineRule="auto"/>
        <w:rPr>
          <w:rFonts w:ascii="Calibri" w:hAnsi="Calibri"/>
        </w:rPr>
      </w:pPr>
      <w:r w:rsidRPr="006E3D91">
        <w:rPr>
          <w:rFonts w:ascii="Calibri" w:hAnsi="Calibri"/>
        </w:rPr>
        <w:t xml:space="preserve">Church history tells us that Simon Peter went on and wrote a couple of books of the Bible, spread the gospel all over the place, started churches, became the pillar of the early church, </w:t>
      </w:r>
      <w:r w:rsidRPr="006E3D91">
        <w:rPr>
          <w:rFonts w:ascii="Calibri" w:hAnsi="Calibri"/>
        </w:rPr>
        <w:lastRenderedPageBreak/>
        <w:t>and died as a Christian martyr on a cross upside down because he didn't want to be crucified in the same way that his Lord was. How could that happen? Second chances are powerful.</w:t>
      </w:r>
    </w:p>
    <w:p w14:paraId="3A719D00" w14:textId="77777777" w:rsidR="006E3D91" w:rsidRPr="006E3D91" w:rsidRDefault="006E3D91" w:rsidP="006E3D91">
      <w:pPr>
        <w:spacing w:line="276" w:lineRule="auto"/>
        <w:rPr>
          <w:rFonts w:ascii="Calibri" w:hAnsi="Calibri"/>
        </w:rPr>
      </w:pPr>
    </w:p>
    <w:p w14:paraId="33A0E05E" w14:textId="77777777" w:rsidR="006E3D91" w:rsidRPr="006E3D91" w:rsidRDefault="006E3D91" w:rsidP="006E3D91">
      <w:pPr>
        <w:spacing w:line="276" w:lineRule="auto"/>
        <w:rPr>
          <w:rFonts w:ascii="Calibri" w:hAnsi="Calibri"/>
        </w:rPr>
      </w:pPr>
      <w:r w:rsidRPr="006E3D91">
        <w:rPr>
          <w:rFonts w:ascii="Calibri" w:hAnsi="Calibri"/>
        </w:rPr>
        <w:t xml:space="preserve">I believe the greatest second chance that we need is from God. Did you know that? Do you know that God loves you? God has a great plan for your life, even when you have failed and faltered. Even when you stubbed your toe, even when you have embarrassed yourself. It is never too late for God to do a great work in and through your life. It's never too late. </w:t>
      </w:r>
    </w:p>
    <w:p w14:paraId="3DCC480C" w14:textId="77777777" w:rsidR="006E3D91" w:rsidRPr="006E3D91" w:rsidRDefault="006E3D91" w:rsidP="006E3D91">
      <w:pPr>
        <w:spacing w:line="276" w:lineRule="auto"/>
        <w:rPr>
          <w:rFonts w:ascii="Calibri" w:hAnsi="Calibri"/>
        </w:rPr>
      </w:pPr>
    </w:p>
    <w:p w14:paraId="60F4BC4A" w14:textId="77777777" w:rsidR="006E3D91" w:rsidRPr="006E3D91" w:rsidRDefault="006E3D91" w:rsidP="006E3D91">
      <w:pPr>
        <w:spacing w:line="276" w:lineRule="auto"/>
        <w:rPr>
          <w:rFonts w:ascii="Calibri" w:hAnsi="Calibri"/>
        </w:rPr>
      </w:pPr>
      <w:r w:rsidRPr="006E3D91">
        <w:rPr>
          <w:rFonts w:ascii="Calibri" w:hAnsi="Calibri"/>
        </w:rPr>
        <w:t xml:space="preserve">Throughout the Bible, people received new identities. Oftentimes they were given new names. </w:t>
      </w:r>
    </w:p>
    <w:p w14:paraId="27E84B1C" w14:textId="77777777" w:rsidR="006E3D91" w:rsidRPr="006E3D91" w:rsidRDefault="006E3D91" w:rsidP="006E3D91">
      <w:pPr>
        <w:spacing w:line="276" w:lineRule="auto"/>
        <w:rPr>
          <w:rFonts w:ascii="Calibri" w:hAnsi="Calibri"/>
        </w:rPr>
      </w:pPr>
    </w:p>
    <w:p w14:paraId="15963E0D" w14:textId="77777777" w:rsidR="006E3D91" w:rsidRPr="006E3D91" w:rsidRDefault="006E3D91" w:rsidP="006E3D91">
      <w:pPr>
        <w:spacing w:line="276" w:lineRule="auto"/>
        <w:rPr>
          <w:rFonts w:ascii="Calibri" w:hAnsi="Calibri"/>
        </w:rPr>
      </w:pPr>
      <w:r w:rsidRPr="006E3D91">
        <w:rPr>
          <w:rFonts w:ascii="Calibri" w:hAnsi="Calibri"/>
        </w:rPr>
        <w:t xml:space="preserve">Abram had his name change to Abraham, meaning “the father of multitudes,” because he was going to be the father of the Jewish people. God changed his identity. </w:t>
      </w:r>
    </w:p>
    <w:p w14:paraId="3FD73A23" w14:textId="77777777" w:rsidR="006E3D91" w:rsidRPr="006E3D91" w:rsidRDefault="006E3D91" w:rsidP="006E3D91">
      <w:pPr>
        <w:spacing w:line="276" w:lineRule="auto"/>
        <w:rPr>
          <w:rFonts w:ascii="Calibri" w:hAnsi="Calibri"/>
        </w:rPr>
      </w:pPr>
    </w:p>
    <w:p w14:paraId="3EDE1A25" w14:textId="77777777" w:rsidR="006E3D91" w:rsidRPr="006E3D91" w:rsidRDefault="006E3D91" w:rsidP="006E3D91">
      <w:pPr>
        <w:spacing w:line="276" w:lineRule="auto"/>
        <w:rPr>
          <w:rFonts w:ascii="Calibri" w:hAnsi="Calibri"/>
        </w:rPr>
      </w:pPr>
      <w:r w:rsidRPr="006E3D91">
        <w:rPr>
          <w:rFonts w:ascii="Calibri" w:hAnsi="Calibri"/>
        </w:rPr>
        <w:t xml:space="preserve">Jacob. The name Jacob is a great name. We name our kids Jacob. But Jacob means “supplanter, trickster, deceiver. mocker.” God said, “I’m going to give you a great new identity. Your name will no longer be Jacob. It will be Israel, meaning “having power with God.” He did. God gave him a new name. </w:t>
      </w:r>
    </w:p>
    <w:p w14:paraId="699DD794" w14:textId="77777777" w:rsidR="006E3D91" w:rsidRPr="006E3D91" w:rsidRDefault="006E3D91" w:rsidP="006E3D91">
      <w:pPr>
        <w:spacing w:line="276" w:lineRule="auto"/>
        <w:rPr>
          <w:rFonts w:ascii="Calibri" w:hAnsi="Calibri"/>
        </w:rPr>
      </w:pPr>
    </w:p>
    <w:p w14:paraId="6764364F" w14:textId="656B01EA" w:rsidR="006E3D91" w:rsidRPr="006E3D91" w:rsidRDefault="006E3D91" w:rsidP="006E3D91">
      <w:pPr>
        <w:spacing w:line="276" w:lineRule="auto"/>
        <w:rPr>
          <w:rFonts w:ascii="Calibri" w:hAnsi="Calibri"/>
        </w:rPr>
      </w:pPr>
      <w:r w:rsidRPr="006E3D91">
        <w:rPr>
          <w:rFonts w:ascii="Calibri" w:hAnsi="Calibri"/>
        </w:rPr>
        <w:t xml:space="preserve">Peter's name originally was Simon. Jesus said, “I'm going to change your name to Peter because it means </w:t>
      </w:r>
      <w:r w:rsidR="0043570F">
        <w:rPr>
          <w:rFonts w:ascii="Calibri" w:hAnsi="Calibri"/>
        </w:rPr>
        <w:t>“</w:t>
      </w:r>
      <w:r w:rsidRPr="006E3D91">
        <w:rPr>
          <w:rFonts w:ascii="Calibri" w:hAnsi="Calibri"/>
        </w:rPr>
        <w:t>the rock.</w:t>
      </w:r>
      <w:r w:rsidR="0043570F">
        <w:rPr>
          <w:rFonts w:ascii="Calibri" w:hAnsi="Calibri"/>
        </w:rPr>
        <w:t>”</w:t>
      </w:r>
      <w:r w:rsidRPr="006E3D91">
        <w:rPr>
          <w:rFonts w:ascii="Calibri" w:hAnsi="Calibri"/>
        </w:rPr>
        <w:t xml:space="preserve"> I'm going to build on the foundation of this gospel and your leadership, Peter. You’re going to be the rock of the twelve disciples. I know you're going to deny me, but I'm going to call you the rock anyway.” Dwayne Johnson wasn't the original Rock. It was Simon Peter. </w:t>
      </w:r>
    </w:p>
    <w:p w14:paraId="0A8463F9" w14:textId="77777777" w:rsidR="006E3D91" w:rsidRPr="006E3D91" w:rsidRDefault="006E3D91" w:rsidP="006E3D91">
      <w:pPr>
        <w:spacing w:line="276" w:lineRule="auto"/>
        <w:rPr>
          <w:rFonts w:ascii="Calibri" w:hAnsi="Calibri"/>
        </w:rPr>
      </w:pPr>
    </w:p>
    <w:p w14:paraId="13FBF0D2" w14:textId="3F3B5D3D" w:rsidR="006E3D91" w:rsidRPr="006E3D91" w:rsidRDefault="006E3D91" w:rsidP="006E3D91">
      <w:pPr>
        <w:spacing w:line="276" w:lineRule="auto"/>
        <w:rPr>
          <w:rFonts w:ascii="Calibri" w:hAnsi="Calibri"/>
        </w:rPr>
      </w:pPr>
      <w:r w:rsidRPr="006E3D91">
        <w:rPr>
          <w:rFonts w:ascii="Calibri" w:hAnsi="Calibri"/>
        </w:rPr>
        <w:t>Saul, the murder</w:t>
      </w:r>
      <w:r w:rsidR="0043570F">
        <w:rPr>
          <w:rFonts w:ascii="Calibri" w:hAnsi="Calibri"/>
        </w:rPr>
        <w:t>er</w:t>
      </w:r>
      <w:r w:rsidRPr="006E3D91">
        <w:rPr>
          <w:rFonts w:ascii="Calibri" w:hAnsi="Calibri"/>
        </w:rPr>
        <w:t xml:space="preserve"> of Christians, got a new identity – Paul. “I'm going to call you Paul because you're not Saul anymore. Now you're Paul. You're Paul the Apostle, not Saul the murder</w:t>
      </w:r>
      <w:r w:rsidR="0043570F">
        <w:rPr>
          <w:rFonts w:ascii="Calibri" w:hAnsi="Calibri"/>
        </w:rPr>
        <w:t>er</w:t>
      </w:r>
      <w:r w:rsidRPr="006E3D91">
        <w:rPr>
          <w:rFonts w:ascii="Calibri" w:hAnsi="Calibri"/>
        </w:rPr>
        <w:t xml:space="preserve"> of Christians.” A new identity. </w:t>
      </w:r>
    </w:p>
    <w:p w14:paraId="435265F5" w14:textId="77777777" w:rsidR="006E3D91" w:rsidRPr="006E3D91" w:rsidRDefault="006E3D91" w:rsidP="006E3D91">
      <w:pPr>
        <w:spacing w:line="276" w:lineRule="auto"/>
        <w:rPr>
          <w:rFonts w:ascii="Calibri" w:hAnsi="Calibri"/>
        </w:rPr>
      </w:pPr>
    </w:p>
    <w:p w14:paraId="4B1E2E49" w14:textId="7D24DA31" w:rsidR="006E3D91" w:rsidRPr="006E3D91" w:rsidRDefault="006E3D91" w:rsidP="006E3D91">
      <w:pPr>
        <w:spacing w:line="276" w:lineRule="auto"/>
        <w:rPr>
          <w:rFonts w:ascii="Calibri" w:hAnsi="Calibri"/>
        </w:rPr>
      </w:pPr>
      <w:r w:rsidRPr="006E3D91">
        <w:rPr>
          <w:rFonts w:ascii="Calibri" w:hAnsi="Calibri"/>
        </w:rPr>
        <w:t xml:space="preserve">God has given you a new name. It’s a new name in Christ. That’s why second chances are so powerful. I believe some of the greatest things that God wants to do in your life are in the days ahead. Not just in the past, but in the days ahead. But that can only be true if we embrace the God of the second chance. </w:t>
      </w:r>
    </w:p>
    <w:p w14:paraId="5FE28EE5" w14:textId="77777777" w:rsidR="006E3D91" w:rsidRPr="006E3D91" w:rsidRDefault="006E3D91" w:rsidP="006E3D91">
      <w:pPr>
        <w:spacing w:line="276" w:lineRule="auto"/>
        <w:rPr>
          <w:rFonts w:ascii="Calibri" w:hAnsi="Calibri"/>
        </w:rPr>
      </w:pPr>
    </w:p>
    <w:p w14:paraId="1190C202" w14:textId="77777777" w:rsidR="006E3D91" w:rsidRPr="006E3D91" w:rsidRDefault="006E3D91" w:rsidP="006E3D91">
      <w:pPr>
        <w:spacing w:line="276" w:lineRule="auto"/>
        <w:rPr>
          <w:rFonts w:ascii="Calibri" w:hAnsi="Calibri"/>
          <w:i/>
          <w:iCs/>
        </w:rPr>
      </w:pPr>
      <w:r w:rsidRPr="006E3D91">
        <w:rPr>
          <w:rFonts w:ascii="Calibri" w:hAnsi="Calibri"/>
          <w:i/>
          <w:iCs/>
        </w:rPr>
        <w:t>[Pastor picks up golf club and goes over to a putting mat.]</w:t>
      </w:r>
    </w:p>
    <w:p w14:paraId="796F7FE5" w14:textId="77777777" w:rsidR="006E3D91" w:rsidRPr="006E3D91" w:rsidRDefault="006E3D91" w:rsidP="006E3D91">
      <w:pPr>
        <w:spacing w:line="276" w:lineRule="auto"/>
        <w:rPr>
          <w:rFonts w:ascii="Calibri" w:hAnsi="Calibri"/>
        </w:rPr>
      </w:pPr>
    </w:p>
    <w:p w14:paraId="4D2E022C" w14:textId="77777777" w:rsidR="008E12C0" w:rsidRDefault="006E3D91" w:rsidP="006E3D91">
      <w:pPr>
        <w:spacing w:line="276" w:lineRule="auto"/>
        <w:rPr>
          <w:rFonts w:ascii="Calibri" w:hAnsi="Calibri"/>
        </w:rPr>
      </w:pPr>
      <w:r w:rsidRPr="006E3D91">
        <w:rPr>
          <w:rFonts w:ascii="Calibri" w:hAnsi="Calibri"/>
        </w:rPr>
        <w:t xml:space="preserve">Now I have ADD too bad to play 18 holes of golf. I'm sorry, I know we have a lot of golfers in the house. I cannot play golf. It just takes too stinking long. My head is exploding. </w:t>
      </w:r>
    </w:p>
    <w:p w14:paraId="64007F49" w14:textId="77777777" w:rsidR="008E12C0" w:rsidRDefault="008E12C0" w:rsidP="006E3D91">
      <w:pPr>
        <w:spacing w:line="276" w:lineRule="auto"/>
        <w:rPr>
          <w:rFonts w:ascii="Calibri" w:hAnsi="Calibri"/>
        </w:rPr>
      </w:pPr>
    </w:p>
    <w:p w14:paraId="458A64BC" w14:textId="7916351D" w:rsidR="006E3D91" w:rsidRPr="006E3D91" w:rsidRDefault="006E3D91" w:rsidP="006E3D91">
      <w:pPr>
        <w:spacing w:line="276" w:lineRule="auto"/>
        <w:rPr>
          <w:rFonts w:ascii="Calibri" w:hAnsi="Calibri"/>
        </w:rPr>
      </w:pPr>
      <w:r w:rsidRPr="006E3D91">
        <w:rPr>
          <w:rFonts w:ascii="Calibri" w:hAnsi="Calibri"/>
        </w:rPr>
        <w:t xml:space="preserve">But I am a huge mini golf guy. Do we have any mini golf fans? I love mini golf. When I retire from the ministry, I may go on the mini golf tour. I love it. I'm passionate about it. I'm so excited because they put in a new mini golf course over there at Boondocks. It's an awesome place. If you're not playing laser tag or riding go-karts, you can play mini golf. I'm like, “Yes. Finally one close to my house.” </w:t>
      </w:r>
    </w:p>
    <w:p w14:paraId="6947538A" w14:textId="77777777" w:rsidR="006E3D91" w:rsidRPr="006E3D91" w:rsidRDefault="006E3D91" w:rsidP="006E3D91">
      <w:pPr>
        <w:spacing w:line="276" w:lineRule="auto"/>
        <w:rPr>
          <w:rFonts w:ascii="Calibri" w:hAnsi="Calibri"/>
        </w:rPr>
      </w:pPr>
    </w:p>
    <w:p w14:paraId="705CCDC4" w14:textId="77777777" w:rsidR="006E3D91" w:rsidRPr="006E3D91" w:rsidRDefault="006E3D91" w:rsidP="006E3D91">
      <w:pPr>
        <w:spacing w:line="276" w:lineRule="auto"/>
        <w:rPr>
          <w:rFonts w:ascii="Calibri" w:hAnsi="Calibri"/>
        </w:rPr>
      </w:pPr>
      <w:r w:rsidRPr="006E3D91">
        <w:rPr>
          <w:rFonts w:ascii="Calibri" w:hAnsi="Calibri"/>
        </w:rPr>
        <w:t>I've been practicing a little bit. Can I show you guys some of my skills? Would that be okay? Could you guys give me a little golf clap, kind of get me going. Thank you. This is what I do when I'm at home to relieve a little stress.</w:t>
      </w:r>
    </w:p>
    <w:p w14:paraId="334EC2FA" w14:textId="77777777" w:rsidR="006E3D91" w:rsidRPr="006E3D91" w:rsidRDefault="006E3D91" w:rsidP="006E3D91">
      <w:pPr>
        <w:spacing w:line="276" w:lineRule="auto"/>
        <w:rPr>
          <w:rFonts w:ascii="Calibri" w:hAnsi="Calibri"/>
        </w:rPr>
      </w:pPr>
    </w:p>
    <w:p w14:paraId="6F9AC483" w14:textId="77777777" w:rsidR="006E3D91" w:rsidRPr="006E3D91" w:rsidRDefault="006E3D91" w:rsidP="006E3D91">
      <w:pPr>
        <w:spacing w:line="276" w:lineRule="auto"/>
        <w:rPr>
          <w:rFonts w:ascii="Calibri" w:hAnsi="Calibri"/>
          <w:i/>
          <w:iCs/>
        </w:rPr>
      </w:pPr>
      <w:r w:rsidRPr="006E3D91">
        <w:rPr>
          <w:rFonts w:ascii="Calibri" w:hAnsi="Calibri"/>
          <w:i/>
          <w:iCs/>
        </w:rPr>
        <w:t xml:space="preserve">[Pastor hits golf ball – it goes to side of hole and rolls back.] </w:t>
      </w:r>
    </w:p>
    <w:p w14:paraId="1F71D1AC" w14:textId="77777777" w:rsidR="006E3D91" w:rsidRPr="006E3D91" w:rsidRDefault="006E3D91" w:rsidP="006E3D91">
      <w:pPr>
        <w:spacing w:line="276" w:lineRule="auto"/>
        <w:rPr>
          <w:rFonts w:ascii="Calibri" w:hAnsi="Calibri"/>
          <w:i/>
          <w:iCs/>
        </w:rPr>
      </w:pPr>
    </w:p>
    <w:p w14:paraId="6C858587" w14:textId="77777777" w:rsidR="006E3D91" w:rsidRPr="006E3D91" w:rsidRDefault="006E3D91" w:rsidP="006E3D91">
      <w:pPr>
        <w:spacing w:line="276" w:lineRule="auto"/>
        <w:rPr>
          <w:rFonts w:ascii="Calibri" w:hAnsi="Calibri"/>
        </w:rPr>
      </w:pPr>
      <w:r w:rsidRPr="006E3D91">
        <w:rPr>
          <w:rFonts w:ascii="Calibri" w:hAnsi="Calibri"/>
        </w:rPr>
        <w:t>Oh my goodness. Let me bring that back. It’s hard when everybody's watching you.</w:t>
      </w:r>
    </w:p>
    <w:p w14:paraId="59608846" w14:textId="77777777" w:rsidR="006E3D91" w:rsidRPr="006E3D91" w:rsidRDefault="006E3D91" w:rsidP="006E3D91">
      <w:pPr>
        <w:spacing w:line="276" w:lineRule="auto"/>
        <w:rPr>
          <w:rFonts w:ascii="Calibri" w:hAnsi="Calibri"/>
        </w:rPr>
      </w:pPr>
    </w:p>
    <w:p w14:paraId="6758C590" w14:textId="77777777" w:rsidR="006E3D91" w:rsidRPr="006E3D91" w:rsidRDefault="006E3D91" w:rsidP="006E3D91">
      <w:pPr>
        <w:spacing w:line="276" w:lineRule="auto"/>
        <w:rPr>
          <w:rFonts w:ascii="Calibri" w:hAnsi="Calibri"/>
          <w:i/>
          <w:iCs/>
        </w:rPr>
      </w:pPr>
      <w:r w:rsidRPr="006E3D91">
        <w:rPr>
          <w:rFonts w:ascii="Calibri" w:hAnsi="Calibri"/>
          <w:i/>
          <w:iCs/>
        </w:rPr>
        <w:t>[Pastor hits golf ball – it comes up short of the hole and rolls back.]</w:t>
      </w:r>
    </w:p>
    <w:p w14:paraId="53A000E0" w14:textId="77777777" w:rsidR="006E3D91" w:rsidRPr="006E3D91" w:rsidRDefault="006E3D91" w:rsidP="006E3D91">
      <w:pPr>
        <w:spacing w:line="276" w:lineRule="auto"/>
        <w:rPr>
          <w:rFonts w:ascii="Calibri" w:hAnsi="Calibri"/>
        </w:rPr>
      </w:pPr>
    </w:p>
    <w:p w14:paraId="3C4E69DE" w14:textId="77777777" w:rsidR="006E3D91" w:rsidRPr="006E3D91" w:rsidRDefault="006E3D91" w:rsidP="006E3D91">
      <w:pPr>
        <w:spacing w:line="276" w:lineRule="auto"/>
        <w:rPr>
          <w:rFonts w:ascii="Calibri" w:hAnsi="Calibri"/>
        </w:rPr>
      </w:pPr>
      <w:r w:rsidRPr="006E3D91">
        <w:rPr>
          <w:rFonts w:ascii="Calibri" w:hAnsi="Calibri"/>
        </w:rPr>
        <w:t>It’s that incline. Let me give one more shot at this. That's probably what it is.</w:t>
      </w:r>
    </w:p>
    <w:p w14:paraId="274030FB" w14:textId="77777777" w:rsidR="006E3D91" w:rsidRPr="006E3D91" w:rsidRDefault="006E3D91" w:rsidP="006E3D91">
      <w:pPr>
        <w:spacing w:line="276" w:lineRule="auto"/>
        <w:rPr>
          <w:rFonts w:ascii="Calibri" w:hAnsi="Calibri"/>
        </w:rPr>
      </w:pPr>
    </w:p>
    <w:p w14:paraId="64A3E406" w14:textId="77777777" w:rsidR="006E3D91" w:rsidRPr="006E3D91" w:rsidRDefault="006E3D91" w:rsidP="006E3D91">
      <w:pPr>
        <w:spacing w:line="276" w:lineRule="auto"/>
        <w:rPr>
          <w:rFonts w:ascii="Calibri" w:hAnsi="Calibri"/>
          <w:i/>
          <w:iCs/>
        </w:rPr>
      </w:pPr>
      <w:r w:rsidRPr="006E3D91">
        <w:rPr>
          <w:rFonts w:ascii="Calibri" w:hAnsi="Calibri"/>
          <w:i/>
          <w:iCs/>
        </w:rPr>
        <w:t>[Pastor hits golf ball – it goes into hole.]</w:t>
      </w:r>
    </w:p>
    <w:p w14:paraId="7E6FA805" w14:textId="77777777" w:rsidR="006E3D91" w:rsidRPr="006E3D91" w:rsidRDefault="006E3D91" w:rsidP="006E3D91">
      <w:pPr>
        <w:spacing w:line="276" w:lineRule="auto"/>
        <w:rPr>
          <w:rFonts w:ascii="Calibri" w:hAnsi="Calibri"/>
        </w:rPr>
      </w:pPr>
    </w:p>
    <w:p w14:paraId="1C8DD2F6" w14:textId="339C9B27" w:rsidR="006E3D91" w:rsidRPr="006E3D91" w:rsidRDefault="006E3D91" w:rsidP="006E3D91">
      <w:pPr>
        <w:spacing w:line="276" w:lineRule="auto"/>
        <w:rPr>
          <w:rFonts w:ascii="Calibri" w:hAnsi="Calibri"/>
        </w:rPr>
      </w:pPr>
      <w:r w:rsidRPr="006E3D91">
        <w:rPr>
          <w:rFonts w:ascii="Calibri" w:hAnsi="Calibri"/>
        </w:rPr>
        <w:t>Sometimes you have to practice a little bit</w:t>
      </w:r>
      <w:r w:rsidR="008E12C0">
        <w:rPr>
          <w:rFonts w:ascii="Calibri" w:hAnsi="Calibri"/>
        </w:rPr>
        <w:t>.</w:t>
      </w:r>
    </w:p>
    <w:p w14:paraId="07E2E6AF" w14:textId="77777777" w:rsidR="006E3D91" w:rsidRPr="006E3D91" w:rsidRDefault="006E3D91" w:rsidP="006E3D91">
      <w:pPr>
        <w:spacing w:line="276" w:lineRule="auto"/>
        <w:rPr>
          <w:rFonts w:ascii="Calibri" w:hAnsi="Calibri"/>
        </w:rPr>
      </w:pPr>
    </w:p>
    <w:p w14:paraId="26B88DB5" w14:textId="77777777" w:rsidR="006E3D91" w:rsidRPr="006E3D91" w:rsidRDefault="006E3D91" w:rsidP="006E3D91">
      <w:pPr>
        <w:spacing w:line="276" w:lineRule="auto"/>
        <w:rPr>
          <w:rFonts w:ascii="Calibri" w:hAnsi="Calibri"/>
        </w:rPr>
      </w:pPr>
      <w:r w:rsidRPr="006E3D91">
        <w:rPr>
          <w:rFonts w:ascii="Calibri" w:hAnsi="Calibri"/>
        </w:rPr>
        <w:t xml:space="preserve">I took my kids over to play mini golf the other day and they were getting frustrated because it was the first time they had played. They were getting 6, 7, 8 strokes per hole. They were like, “Dad, this isn't fair.” I was working with them. “This is how you stand. You look at the ball and you hold the club this way.” We were working on it and everything like that. </w:t>
      </w:r>
    </w:p>
    <w:p w14:paraId="11213332" w14:textId="77777777" w:rsidR="006E3D91" w:rsidRPr="006E3D91" w:rsidRDefault="006E3D91" w:rsidP="006E3D91">
      <w:pPr>
        <w:spacing w:line="276" w:lineRule="auto"/>
        <w:rPr>
          <w:rFonts w:ascii="Calibri" w:hAnsi="Calibri"/>
        </w:rPr>
      </w:pPr>
    </w:p>
    <w:p w14:paraId="41B5C1DB" w14:textId="77777777" w:rsidR="006E3D91" w:rsidRPr="006E3D91" w:rsidRDefault="006E3D91" w:rsidP="006E3D91">
      <w:pPr>
        <w:spacing w:line="276" w:lineRule="auto"/>
        <w:rPr>
          <w:rFonts w:ascii="Calibri" w:hAnsi="Calibri"/>
        </w:rPr>
      </w:pPr>
      <w:r w:rsidRPr="006E3D91">
        <w:rPr>
          <w:rFonts w:ascii="Calibri" w:hAnsi="Calibri"/>
        </w:rPr>
        <w:t xml:space="preserve">They said, “Dad, we want to do that over.” I was like, “Oh, they actually have something in golf called a mulligan. A mulligan is when you miss a stroke and you don't want it to count against you. If you hit one in the woods or in the water, or maybe (like I just did a minute ago) you get really close and you don't want to take that extra stroke.” Normally you're supposed to get one mulligan for 18 holes. That’s sort of real golf. When my kids learned about the mulligan, they wanted to use the mulligan rule every time they didn't get a hole in one. I'm telling you, their scores got a lot better. It was pretty awesome what was happening. </w:t>
      </w:r>
    </w:p>
    <w:p w14:paraId="74DACD57" w14:textId="77777777" w:rsidR="006E3D91" w:rsidRPr="006E3D91" w:rsidRDefault="006E3D91" w:rsidP="006E3D91">
      <w:pPr>
        <w:spacing w:line="276" w:lineRule="auto"/>
        <w:rPr>
          <w:rFonts w:ascii="Calibri" w:hAnsi="Calibri"/>
        </w:rPr>
      </w:pPr>
    </w:p>
    <w:p w14:paraId="09047A32" w14:textId="77777777" w:rsidR="006E3D91" w:rsidRPr="006E3D91" w:rsidRDefault="006E3D91" w:rsidP="006E3D91">
      <w:pPr>
        <w:spacing w:line="276" w:lineRule="auto"/>
        <w:rPr>
          <w:rFonts w:ascii="Calibri" w:hAnsi="Calibri"/>
        </w:rPr>
      </w:pPr>
      <w:r w:rsidRPr="006E3D91">
        <w:rPr>
          <w:rFonts w:ascii="Calibri" w:hAnsi="Calibri"/>
        </w:rPr>
        <w:lastRenderedPageBreak/>
        <w:t xml:space="preserve">When we come to Jesus in true repentance, you know what happens? He hands us the ball and He gives us another swing. He gives us a mulligan. It's a mulligan. It is God's grace and mercy that gives us the confidence that we need to keep swinging. </w:t>
      </w:r>
    </w:p>
    <w:p w14:paraId="0BD07FBF" w14:textId="77777777" w:rsidR="006E3D91" w:rsidRPr="006E3D91" w:rsidRDefault="006E3D91" w:rsidP="006E3D91">
      <w:pPr>
        <w:spacing w:line="276" w:lineRule="auto"/>
        <w:rPr>
          <w:rFonts w:ascii="Calibri" w:hAnsi="Calibri"/>
        </w:rPr>
      </w:pPr>
    </w:p>
    <w:p w14:paraId="58C182F9" w14:textId="77777777" w:rsidR="006E3D91" w:rsidRPr="006E3D91" w:rsidRDefault="006E3D91" w:rsidP="006E3D91">
      <w:pPr>
        <w:spacing w:line="276" w:lineRule="auto"/>
        <w:rPr>
          <w:rFonts w:ascii="Calibri" w:hAnsi="Calibri"/>
        </w:rPr>
      </w:pPr>
      <w:r w:rsidRPr="006E3D91">
        <w:rPr>
          <w:rFonts w:ascii="Calibri" w:hAnsi="Calibri"/>
        </w:rPr>
        <w:br w:type="page"/>
      </w:r>
    </w:p>
    <w:p w14:paraId="12CA7A54" w14:textId="77777777" w:rsidR="006E3D91" w:rsidRPr="006E3D91" w:rsidRDefault="006E3D91" w:rsidP="006E3D91">
      <w:pPr>
        <w:spacing w:line="276" w:lineRule="auto"/>
        <w:rPr>
          <w:rFonts w:ascii="Calibri" w:hAnsi="Calibri"/>
          <w:b/>
          <w:bCs/>
          <w:sz w:val="28"/>
          <w:szCs w:val="28"/>
          <w:u w:val="single"/>
        </w:rPr>
      </w:pPr>
      <w:r w:rsidRPr="006E3D91">
        <w:rPr>
          <w:rFonts w:ascii="Calibri" w:hAnsi="Calibri"/>
          <w:b/>
          <w:bCs/>
          <w:sz w:val="28"/>
          <w:szCs w:val="28"/>
          <w:u w:val="single"/>
        </w:rPr>
        <w:lastRenderedPageBreak/>
        <w:t>OUTLINE</w:t>
      </w:r>
    </w:p>
    <w:p w14:paraId="7CC3A342" w14:textId="77777777" w:rsidR="006E3D91" w:rsidRPr="006E3D91" w:rsidRDefault="006E3D91" w:rsidP="006E3D91">
      <w:pPr>
        <w:spacing w:line="276" w:lineRule="auto"/>
        <w:rPr>
          <w:rFonts w:ascii="Calibri" w:hAnsi="Calibri"/>
          <w:b/>
          <w:bCs/>
          <w:u w:val="single"/>
        </w:rPr>
      </w:pPr>
    </w:p>
    <w:p w14:paraId="785B0466" w14:textId="77777777" w:rsidR="006E3D91" w:rsidRPr="006E3D91" w:rsidRDefault="006E3D91" w:rsidP="006E3D91">
      <w:pPr>
        <w:spacing w:line="276" w:lineRule="auto"/>
        <w:rPr>
          <w:rFonts w:ascii="Calibri" w:hAnsi="Calibri"/>
        </w:rPr>
      </w:pPr>
      <w:r w:rsidRPr="006E3D91">
        <w:rPr>
          <w:rFonts w:ascii="Calibri" w:hAnsi="Calibri"/>
        </w:rPr>
        <w:t>“As they entered the tomb, they saw a young man dressed in a white robe sitting on the right side, and they were alarmed. ‘Don’t be alarmed,’ he said. ‘You are looking for Jesus the Nazarene, who was crucified. He has risen! He is not here. See the place where they laid him.</w:t>
      </w:r>
      <w:r w:rsidRPr="006E3D91">
        <w:rPr>
          <w:rFonts w:ascii="Calibri" w:hAnsi="Calibri"/>
          <w:b/>
          <w:bCs/>
        </w:rPr>
        <w:t> </w:t>
      </w:r>
      <w:r w:rsidRPr="006E3D91">
        <w:rPr>
          <w:rFonts w:ascii="Calibri" w:hAnsi="Calibri"/>
        </w:rPr>
        <w:t>But go, tell his disciples </w:t>
      </w:r>
      <w:r w:rsidRPr="006E3D91">
        <w:rPr>
          <w:rFonts w:ascii="Calibri" w:hAnsi="Calibri"/>
          <w:i/>
          <w:iCs/>
        </w:rPr>
        <w:t>and Peter</w:t>
      </w:r>
      <w:r w:rsidRPr="006E3D91">
        <w:rPr>
          <w:rFonts w:ascii="Calibri" w:hAnsi="Calibri"/>
        </w:rPr>
        <w:t>, “He is going ahead of you into Galilee. There you will see him, just as he told you.”’”</w:t>
      </w:r>
      <w:r w:rsidRPr="006E3D91">
        <w:rPr>
          <w:rFonts w:ascii="Calibri" w:hAnsi="Calibri"/>
        </w:rPr>
        <w:br/>
        <w:t>Mark 16:5-7 (NIV)</w:t>
      </w:r>
    </w:p>
    <w:p w14:paraId="56C4ACC6" w14:textId="77777777" w:rsidR="006E3D91" w:rsidRPr="006E3D91" w:rsidRDefault="006E3D91" w:rsidP="006E3D91">
      <w:pPr>
        <w:spacing w:line="276" w:lineRule="auto"/>
        <w:rPr>
          <w:rFonts w:ascii="Calibri" w:hAnsi="Calibri"/>
        </w:rPr>
      </w:pPr>
    </w:p>
    <w:p w14:paraId="5224FB2D" w14:textId="77777777" w:rsidR="006E3D91" w:rsidRPr="006E3D91" w:rsidRDefault="006E3D91" w:rsidP="006E3D91">
      <w:pPr>
        <w:spacing w:line="276" w:lineRule="auto"/>
        <w:rPr>
          <w:rFonts w:ascii="Calibri" w:hAnsi="Calibri"/>
          <w:b/>
          <w:bCs/>
          <w:u w:val="single"/>
        </w:rPr>
      </w:pPr>
      <w:r w:rsidRPr="006E3D91">
        <w:rPr>
          <w:rFonts w:ascii="Calibri" w:hAnsi="Calibri"/>
          <w:b/>
          <w:bCs/>
        </w:rPr>
        <w:t>1. SECOND CHANCES ARE </w:t>
      </w:r>
      <w:r w:rsidRPr="006E3D91">
        <w:rPr>
          <w:rFonts w:ascii="Calibri" w:hAnsi="Calibri"/>
          <w:b/>
          <w:bCs/>
          <w:u w:val="single"/>
        </w:rPr>
        <w:t>POSSIBLE</w:t>
      </w:r>
    </w:p>
    <w:p w14:paraId="6FC4BF9E" w14:textId="77777777" w:rsidR="006E3D91" w:rsidRPr="006E3D91" w:rsidRDefault="006E3D91" w:rsidP="006E3D91">
      <w:pPr>
        <w:spacing w:line="276" w:lineRule="auto"/>
        <w:rPr>
          <w:rFonts w:ascii="Calibri" w:hAnsi="Calibri"/>
        </w:rPr>
      </w:pPr>
    </w:p>
    <w:p w14:paraId="69F7FB2B" w14:textId="77777777" w:rsidR="006E3D91" w:rsidRPr="006E3D91" w:rsidRDefault="006E3D91" w:rsidP="006E3D91">
      <w:pPr>
        <w:spacing w:line="276" w:lineRule="auto"/>
        <w:rPr>
          <w:rFonts w:ascii="Calibri" w:hAnsi="Calibri"/>
        </w:rPr>
      </w:pPr>
      <w:r w:rsidRPr="006E3D91">
        <w:rPr>
          <w:rFonts w:ascii="Calibri" w:hAnsi="Calibri"/>
        </w:rPr>
        <w:t>“But go, tell his disciples </w:t>
      </w:r>
      <w:r w:rsidRPr="006E3D91">
        <w:rPr>
          <w:rFonts w:ascii="Calibri" w:hAnsi="Calibri"/>
          <w:i/>
          <w:iCs/>
        </w:rPr>
        <w:t>and Peter</w:t>
      </w:r>
      <w:r w:rsidRPr="006E3D91">
        <w:rPr>
          <w:rFonts w:ascii="Calibri" w:hAnsi="Calibri"/>
        </w:rPr>
        <w:t>…”</w:t>
      </w:r>
      <w:r w:rsidRPr="006E3D91">
        <w:rPr>
          <w:rFonts w:ascii="Calibri" w:hAnsi="Calibri"/>
        </w:rPr>
        <w:br/>
        <w:t>Mark 16:7 (NIV)</w:t>
      </w:r>
    </w:p>
    <w:p w14:paraId="696B9AAD" w14:textId="77777777" w:rsidR="006E3D91" w:rsidRPr="006E3D91" w:rsidRDefault="006E3D91" w:rsidP="006E3D91">
      <w:pPr>
        <w:spacing w:line="276" w:lineRule="auto"/>
        <w:rPr>
          <w:rFonts w:ascii="Calibri" w:hAnsi="Calibri"/>
        </w:rPr>
      </w:pPr>
    </w:p>
    <w:p w14:paraId="6019DAED" w14:textId="77777777" w:rsidR="006E3D91" w:rsidRPr="006E3D91" w:rsidRDefault="006E3D91" w:rsidP="006E3D91">
      <w:pPr>
        <w:spacing w:line="276" w:lineRule="auto"/>
        <w:rPr>
          <w:rFonts w:ascii="Calibri" w:hAnsi="Calibri"/>
          <w:b/>
          <w:bCs/>
          <w:u w:val="single"/>
        </w:rPr>
      </w:pPr>
      <w:r w:rsidRPr="006E3D91">
        <w:rPr>
          <w:rFonts w:ascii="Calibri" w:hAnsi="Calibri"/>
          <w:b/>
          <w:bCs/>
        </w:rPr>
        <w:t>2. SECOND CHANCES ARE </w:t>
      </w:r>
      <w:r w:rsidRPr="006E3D91">
        <w:rPr>
          <w:rFonts w:ascii="Calibri" w:hAnsi="Calibri"/>
          <w:b/>
          <w:bCs/>
          <w:u w:val="single"/>
        </w:rPr>
        <w:t>PERSONAL</w:t>
      </w:r>
    </w:p>
    <w:p w14:paraId="5AF0AE82" w14:textId="77777777" w:rsidR="006E3D91" w:rsidRPr="006E3D91" w:rsidRDefault="006E3D91" w:rsidP="006E3D91">
      <w:pPr>
        <w:spacing w:line="276" w:lineRule="auto"/>
        <w:rPr>
          <w:rFonts w:ascii="Calibri" w:hAnsi="Calibri"/>
        </w:rPr>
      </w:pPr>
    </w:p>
    <w:p w14:paraId="5E638718" w14:textId="77777777" w:rsidR="006E3D91" w:rsidRPr="006E3D91" w:rsidRDefault="006E3D91" w:rsidP="006E3D91">
      <w:pPr>
        <w:spacing w:line="276" w:lineRule="auto"/>
        <w:rPr>
          <w:rFonts w:ascii="Calibri" w:hAnsi="Calibri"/>
        </w:rPr>
      </w:pPr>
      <w:r w:rsidRPr="006E3D91">
        <w:rPr>
          <w:rFonts w:ascii="Calibri" w:hAnsi="Calibri"/>
        </w:rPr>
        <w:t>“…and that he appeared to Peter, and then to the Twelve. After that, he appeared to more than five hundred of the brothers at the same time, most of whom are still living, though some have fallen asleep.”</w:t>
      </w:r>
      <w:r w:rsidRPr="006E3D91">
        <w:rPr>
          <w:rFonts w:ascii="Calibri" w:hAnsi="Calibri"/>
        </w:rPr>
        <w:br/>
        <w:t>1 Corinthians 15:5-6 (NIV)</w:t>
      </w:r>
    </w:p>
    <w:p w14:paraId="2B4283B4" w14:textId="77777777" w:rsidR="006E3D91" w:rsidRPr="006E3D91" w:rsidRDefault="006E3D91" w:rsidP="006E3D91">
      <w:pPr>
        <w:spacing w:line="276" w:lineRule="auto"/>
        <w:rPr>
          <w:rFonts w:ascii="Calibri" w:hAnsi="Calibri"/>
        </w:rPr>
      </w:pPr>
    </w:p>
    <w:p w14:paraId="31C35E04" w14:textId="77777777" w:rsidR="006E3D91" w:rsidRPr="006E3D91" w:rsidRDefault="006E3D91" w:rsidP="006E3D91">
      <w:pPr>
        <w:spacing w:line="276" w:lineRule="auto"/>
        <w:rPr>
          <w:rFonts w:ascii="Calibri" w:hAnsi="Calibri"/>
          <w:b/>
          <w:bCs/>
          <w:u w:val="single"/>
        </w:rPr>
      </w:pPr>
      <w:r w:rsidRPr="006E3D91">
        <w:rPr>
          <w:rFonts w:ascii="Calibri" w:hAnsi="Calibri"/>
          <w:b/>
          <w:bCs/>
        </w:rPr>
        <w:t>3. SECOND CHANCES ARE </w:t>
      </w:r>
      <w:r w:rsidRPr="006E3D91">
        <w:rPr>
          <w:rFonts w:ascii="Calibri" w:hAnsi="Calibri"/>
          <w:b/>
          <w:bCs/>
          <w:u w:val="single"/>
        </w:rPr>
        <w:t>POWERFUL</w:t>
      </w:r>
    </w:p>
    <w:p w14:paraId="2EFAA030" w14:textId="77777777" w:rsidR="006E3D91" w:rsidRPr="006E3D91" w:rsidRDefault="006E3D91" w:rsidP="006E3D91">
      <w:pPr>
        <w:spacing w:line="276" w:lineRule="auto"/>
        <w:rPr>
          <w:rFonts w:ascii="Calibri" w:hAnsi="Calibri"/>
        </w:rPr>
      </w:pPr>
    </w:p>
    <w:p w14:paraId="5FE01805" w14:textId="77777777" w:rsidR="006E3D91" w:rsidRPr="006E3D91" w:rsidRDefault="006E3D91" w:rsidP="006E3D91">
      <w:pPr>
        <w:spacing w:line="276" w:lineRule="auto"/>
        <w:rPr>
          <w:rFonts w:ascii="Calibri" w:hAnsi="Calibri"/>
        </w:rPr>
      </w:pPr>
      <w:r w:rsidRPr="006E3D91">
        <w:rPr>
          <w:rFonts w:ascii="Calibri" w:hAnsi="Calibri"/>
        </w:rPr>
        <w:t>“Then Peter stood up with the Eleven, raised his voice and addressed the crowd: ‘Fellow Jews and all of you who live in Jerusalem, let me explain this to you; listen carefully to what I say…’ Those who accepted his message were baptized, and about three thousand were added to their number that day.”</w:t>
      </w:r>
      <w:r w:rsidRPr="006E3D91">
        <w:rPr>
          <w:rFonts w:ascii="Calibri" w:hAnsi="Calibri"/>
        </w:rPr>
        <w:br/>
        <w:t>Acts 2:14-41 (NIV)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893B" w14:textId="77777777" w:rsidR="00E134EC" w:rsidRDefault="00E134EC">
      <w:r>
        <w:separator/>
      </w:r>
    </w:p>
  </w:endnote>
  <w:endnote w:type="continuationSeparator" w:id="0">
    <w:p w14:paraId="506F4917" w14:textId="77777777" w:rsidR="00E134EC" w:rsidRDefault="00E134EC">
      <w:r>
        <w:continuationSeparator/>
      </w:r>
    </w:p>
  </w:endnote>
  <w:endnote w:type="continuationNotice" w:id="1">
    <w:p w14:paraId="2655F141" w14:textId="77777777" w:rsidR="00E134EC" w:rsidRDefault="00E13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C959" w14:textId="77777777" w:rsidR="00FA1881" w:rsidRDefault="00FA18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4DB5D925" w:rsidR="000D064C" w:rsidRPr="00E001F4" w:rsidRDefault="00A11D21" w:rsidP="00A11D21">
    <w:pPr>
      <w:pStyle w:val="Footer"/>
      <w:rPr>
        <w:rFonts w:ascii="Calibri" w:hAnsi="Calibri"/>
      </w:rPr>
    </w:pPr>
    <w:r>
      <w:rPr>
        <w:rFonts w:ascii="Calibri" w:hAnsi="Calibri"/>
        <w:b/>
        <w:bCs/>
      </w:rPr>
      <w:tab/>
    </w:r>
    <w:r w:rsidR="006E3D91">
      <w:rPr>
        <w:rFonts w:ascii="Calibri" w:hAnsi="Calibri"/>
        <w:b/>
        <w:bCs/>
      </w:rPr>
      <w:t>Back To Life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C8A9" w14:textId="77777777" w:rsidR="00FA1881" w:rsidRDefault="00FA1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8047" w14:textId="77777777" w:rsidR="00E134EC" w:rsidRDefault="00E134EC">
      <w:r>
        <w:separator/>
      </w:r>
    </w:p>
  </w:footnote>
  <w:footnote w:type="continuationSeparator" w:id="0">
    <w:p w14:paraId="62E0A248" w14:textId="77777777" w:rsidR="00E134EC" w:rsidRDefault="00E134EC">
      <w:r>
        <w:continuationSeparator/>
      </w:r>
    </w:p>
  </w:footnote>
  <w:footnote w:type="continuationNotice" w:id="1">
    <w:p w14:paraId="4F97F2EB" w14:textId="77777777" w:rsidR="00E134EC" w:rsidRDefault="00E13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66E0"/>
    <w:rsid w:val="000A14EA"/>
    <w:rsid w:val="000A5122"/>
    <w:rsid w:val="000B327E"/>
    <w:rsid w:val="000C27DD"/>
    <w:rsid w:val="000D064C"/>
    <w:rsid w:val="000D6515"/>
    <w:rsid w:val="000E5645"/>
    <w:rsid w:val="000F3521"/>
    <w:rsid w:val="000F352B"/>
    <w:rsid w:val="000F3E99"/>
    <w:rsid w:val="000F78CC"/>
    <w:rsid w:val="00100E61"/>
    <w:rsid w:val="00101707"/>
    <w:rsid w:val="00111F35"/>
    <w:rsid w:val="00112934"/>
    <w:rsid w:val="00115B54"/>
    <w:rsid w:val="00120DD4"/>
    <w:rsid w:val="001307E2"/>
    <w:rsid w:val="0013422B"/>
    <w:rsid w:val="00134671"/>
    <w:rsid w:val="00135D5D"/>
    <w:rsid w:val="00144288"/>
    <w:rsid w:val="00145081"/>
    <w:rsid w:val="001461B1"/>
    <w:rsid w:val="001822A0"/>
    <w:rsid w:val="00185CA0"/>
    <w:rsid w:val="001903F1"/>
    <w:rsid w:val="001A2F4C"/>
    <w:rsid w:val="001A3BD3"/>
    <w:rsid w:val="001A4038"/>
    <w:rsid w:val="001C6DAF"/>
    <w:rsid w:val="001E3993"/>
    <w:rsid w:val="001F2E97"/>
    <w:rsid w:val="001F736C"/>
    <w:rsid w:val="00207298"/>
    <w:rsid w:val="002142FE"/>
    <w:rsid w:val="002252B6"/>
    <w:rsid w:val="002255D9"/>
    <w:rsid w:val="00233419"/>
    <w:rsid w:val="002358DC"/>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EA2"/>
    <w:rsid w:val="003B4BBB"/>
    <w:rsid w:val="003C695F"/>
    <w:rsid w:val="003D2E36"/>
    <w:rsid w:val="003E0C7C"/>
    <w:rsid w:val="003E3313"/>
    <w:rsid w:val="003E6080"/>
    <w:rsid w:val="003F23DC"/>
    <w:rsid w:val="003F6FC6"/>
    <w:rsid w:val="00403663"/>
    <w:rsid w:val="00404A59"/>
    <w:rsid w:val="0042042A"/>
    <w:rsid w:val="00420C1C"/>
    <w:rsid w:val="00420DFE"/>
    <w:rsid w:val="00423B74"/>
    <w:rsid w:val="00427806"/>
    <w:rsid w:val="0043570F"/>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3057"/>
    <w:rsid w:val="005B43AA"/>
    <w:rsid w:val="005B5A7B"/>
    <w:rsid w:val="005C25AD"/>
    <w:rsid w:val="005D45B6"/>
    <w:rsid w:val="005E1B8C"/>
    <w:rsid w:val="005E3D64"/>
    <w:rsid w:val="005E7A87"/>
    <w:rsid w:val="0062720A"/>
    <w:rsid w:val="00631CBE"/>
    <w:rsid w:val="00652500"/>
    <w:rsid w:val="006652C7"/>
    <w:rsid w:val="006666D7"/>
    <w:rsid w:val="00672F9E"/>
    <w:rsid w:val="00676E96"/>
    <w:rsid w:val="006A01A4"/>
    <w:rsid w:val="006A24A7"/>
    <w:rsid w:val="006A6FCB"/>
    <w:rsid w:val="006A7C94"/>
    <w:rsid w:val="006B1A5C"/>
    <w:rsid w:val="006B7862"/>
    <w:rsid w:val="006C4559"/>
    <w:rsid w:val="006D24DF"/>
    <w:rsid w:val="006D3136"/>
    <w:rsid w:val="006D3F80"/>
    <w:rsid w:val="006D5364"/>
    <w:rsid w:val="006E255D"/>
    <w:rsid w:val="006E3D91"/>
    <w:rsid w:val="006E4F39"/>
    <w:rsid w:val="006E77E6"/>
    <w:rsid w:val="00702914"/>
    <w:rsid w:val="00713848"/>
    <w:rsid w:val="007276E1"/>
    <w:rsid w:val="007630E7"/>
    <w:rsid w:val="00791189"/>
    <w:rsid w:val="007960BA"/>
    <w:rsid w:val="007A6325"/>
    <w:rsid w:val="007C5C95"/>
    <w:rsid w:val="007E1319"/>
    <w:rsid w:val="007F2877"/>
    <w:rsid w:val="007F5E3F"/>
    <w:rsid w:val="008073BF"/>
    <w:rsid w:val="00822AB9"/>
    <w:rsid w:val="008356BD"/>
    <w:rsid w:val="0084063F"/>
    <w:rsid w:val="00861BBA"/>
    <w:rsid w:val="008660EA"/>
    <w:rsid w:val="00866B7A"/>
    <w:rsid w:val="00870C4A"/>
    <w:rsid w:val="00872B1A"/>
    <w:rsid w:val="00872E3D"/>
    <w:rsid w:val="00873D30"/>
    <w:rsid w:val="00890144"/>
    <w:rsid w:val="00894E92"/>
    <w:rsid w:val="00895E2E"/>
    <w:rsid w:val="008B653B"/>
    <w:rsid w:val="008B7283"/>
    <w:rsid w:val="008C0CBE"/>
    <w:rsid w:val="008C653F"/>
    <w:rsid w:val="008D3643"/>
    <w:rsid w:val="008E12C0"/>
    <w:rsid w:val="00907C7C"/>
    <w:rsid w:val="0091120A"/>
    <w:rsid w:val="00911AC1"/>
    <w:rsid w:val="00915AB5"/>
    <w:rsid w:val="00916AF7"/>
    <w:rsid w:val="009175B4"/>
    <w:rsid w:val="00920DFC"/>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2ACE"/>
    <w:rsid w:val="00A83591"/>
    <w:rsid w:val="00A837B0"/>
    <w:rsid w:val="00A93495"/>
    <w:rsid w:val="00AA5ED6"/>
    <w:rsid w:val="00AB12C5"/>
    <w:rsid w:val="00AC1B83"/>
    <w:rsid w:val="00AC36A8"/>
    <w:rsid w:val="00AD59D2"/>
    <w:rsid w:val="00AE702F"/>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3572D"/>
    <w:rsid w:val="00C46C99"/>
    <w:rsid w:val="00C64E5E"/>
    <w:rsid w:val="00C67DA9"/>
    <w:rsid w:val="00C80B1C"/>
    <w:rsid w:val="00C86674"/>
    <w:rsid w:val="00CB2F64"/>
    <w:rsid w:val="00CC7FC1"/>
    <w:rsid w:val="00CD108B"/>
    <w:rsid w:val="00CD5C4A"/>
    <w:rsid w:val="00CE28CD"/>
    <w:rsid w:val="00CE52CA"/>
    <w:rsid w:val="00CE6359"/>
    <w:rsid w:val="00CF45D3"/>
    <w:rsid w:val="00CF7248"/>
    <w:rsid w:val="00D16B5F"/>
    <w:rsid w:val="00D17448"/>
    <w:rsid w:val="00D2027F"/>
    <w:rsid w:val="00D21495"/>
    <w:rsid w:val="00D220DB"/>
    <w:rsid w:val="00D22877"/>
    <w:rsid w:val="00D22EE5"/>
    <w:rsid w:val="00D3614E"/>
    <w:rsid w:val="00D373B7"/>
    <w:rsid w:val="00D44685"/>
    <w:rsid w:val="00D46BAD"/>
    <w:rsid w:val="00D6624D"/>
    <w:rsid w:val="00D80D10"/>
    <w:rsid w:val="00D86340"/>
    <w:rsid w:val="00D91F73"/>
    <w:rsid w:val="00D9240C"/>
    <w:rsid w:val="00D92F29"/>
    <w:rsid w:val="00DA0349"/>
    <w:rsid w:val="00DA7996"/>
    <w:rsid w:val="00DB7063"/>
    <w:rsid w:val="00DC3E39"/>
    <w:rsid w:val="00DC760B"/>
    <w:rsid w:val="00DD197D"/>
    <w:rsid w:val="00DD24DC"/>
    <w:rsid w:val="00DD2573"/>
    <w:rsid w:val="00DE0F70"/>
    <w:rsid w:val="00DE70E9"/>
    <w:rsid w:val="00DE78B5"/>
    <w:rsid w:val="00DF09E4"/>
    <w:rsid w:val="00DF33A8"/>
    <w:rsid w:val="00DF3AF6"/>
    <w:rsid w:val="00DF7B5B"/>
    <w:rsid w:val="00E001F4"/>
    <w:rsid w:val="00E01194"/>
    <w:rsid w:val="00E04312"/>
    <w:rsid w:val="00E134EC"/>
    <w:rsid w:val="00E3156D"/>
    <w:rsid w:val="00E34A7C"/>
    <w:rsid w:val="00E53191"/>
    <w:rsid w:val="00E56D30"/>
    <w:rsid w:val="00E6409B"/>
    <w:rsid w:val="00E64AE0"/>
    <w:rsid w:val="00E667AB"/>
    <w:rsid w:val="00E7388D"/>
    <w:rsid w:val="00E75A9B"/>
    <w:rsid w:val="00E80CE9"/>
    <w:rsid w:val="00E82A1B"/>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97011"/>
    <w:rsid w:val="00FA1881"/>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15</TotalTime>
  <Pages>11</Pages>
  <Words>3161</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2023-01-17T21:10:00Z</cp:lastPrinted>
  <dcterms:created xsi:type="dcterms:W3CDTF">2023-05-03T17:58:00Z</dcterms:created>
  <dcterms:modified xsi:type="dcterms:W3CDTF">2023-05-03T22:42:00Z</dcterms:modified>
  <cp:category/>
</cp:coreProperties>
</file>